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28DEE60E"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8B675A">
          <w:rPr>
            <w:b/>
            <w:i/>
            <w:noProof/>
            <w:sz w:val="28"/>
          </w:rPr>
          <w:t>612</w:t>
        </w:r>
      </w:fldSimple>
    </w:p>
    <w:p w14:paraId="6A1CD1D0" w14:textId="06CC9EAB"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682B6C">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8B675A">
        <w:rPr>
          <w:rFonts w:ascii="Arial" w:hAnsi="Arial"/>
          <w:b/>
          <w:noProof/>
          <w:lang w:eastAsia="ja-JP"/>
        </w:rPr>
        <w:t>4588</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10682DA" w:rsidR="000B4F1A" w:rsidRPr="00410371" w:rsidRDefault="00571A46" w:rsidP="004F4664">
            <w:pPr>
              <w:pStyle w:val="CRCoverPage"/>
              <w:spacing w:after="0"/>
              <w:rPr>
                <w:noProof/>
              </w:rPr>
            </w:pPr>
            <w:r>
              <w:rPr>
                <w:b/>
                <w:noProof/>
                <w:sz w:val="28"/>
                <w:lang w:eastAsia="zh-CN"/>
              </w:rPr>
              <w:t>0</w:t>
            </w:r>
            <w:r w:rsidR="001800FA">
              <w:rPr>
                <w:b/>
                <w:noProof/>
                <w:sz w:val="28"/>
                <w:lang w:eastAsia="zh-CN"/>
              </w:rPr>
              <w:t>377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5D18589C" w:rsidR="000B4F1A" w:rsidRPr="00410371" w:rsidRDefault="008B675A" w:rsidP="004F4664">
            <w:pPr>
              <w:pStyle w:val="CRCoverPage"/>
              <w:spacing w:after="0"/>
              <w:jc w:val="center"/>
              <w:rPr>
                <w:b/>
                <w:noProof/>
              </w:rPr>
            </w:pPr>
            <w:r>
              <w:rPr>
                <w:b/>
                <w:noProof/>
                <w:sz w:val="28"/>
              </w:rPr>
              <w:t>3</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EA0BAFB" w:rsidR="000B4F1A" w:rsidRDefault="00AF29CA" w:rsidP="004F4664">
            <w:pPr>
              <w:pStyle w:val="CRCoverPage"/>
              <w:spacing w:after="0"/>
              <w:ind w:left="100"/>
              <w:rPr>
                <w:noProof/>
              </w:rPr>
            </w:pPr>
            <w:r>
              <w:rPr>
                <w:noProof/>
              </w:rPr>
              <w:t>Resolve E</w:t>
            </w:r>
            <w:r w:rsidR="008D1FE9">
              <w:rPr>
                <w:noProof/>
              </w:rPr>
              <w:t xml:space="preserve">N </w:t>
            </w:r>
            <w:r w:rsidR="00571A46">
              <w:rPr>
                <w:noProof/>
              </w:rPr>
              <w:t>for QoS profile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00BDA4E" w:rsidR="000B4F1A" w:rsidRDefault="000B4F1A" w:rsidP="004F4664">
            <w:pPr>
              <w:pStyle w:val="CRCoverPage"/>
              <w:spacing w:after="0"/>
              <w:ind w:left="100"/>
              <w:rPr>
                <w:noProof/>
              </w:rPr>
            </w:pPr>
            <w:fldSimple w:instr=" DOCPROPERTY  SourceIfWg  \* MERGEFORMAT ">
              <w:r>
                <w:rPr>
                  <w:noProof/>
                </w:rPr>
                <w:t>Ericsson</w:t>
              </w:r>
            </w:fldSimple>
            <w:r w:rsidR="00D056BB">
              <w:rPr>
                <w:noProof/>
              </w:rPr>
              <w:t>, Huawei, Nokia, ZTE</w:t>
            </w:r>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9879EE3"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6F25BD">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2E951135" w:rsidR="000B4F1A" w:rsidRDefault="00571A46"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1DA91CF" w:rsidR="00533811" w:rsidRPr="006D669E" w:rsidRDefault="007D3725" w:rsidP="0040330F">
            <w:pPr>
              <w:spacing w:after="0"/>
              <w:ind w:left="100"/>
              <w:rPr>
                <w:rFonts w:ascii="Arial" w:hAnsi="Arial"/>
                <w:noProof/>
                <w:lang w:eastAsia="zh-CN"/>
              </w:rPr>
            </w:pPr>
            <w:r>
              <w:rPr>
                <w:rFonts w:ascii="Arial" w:hAnsi="Arial"/>
                <w:noProof/>
                <w:lang w:eastAsia="zh-CN"/>
              </w:rPr>
              <w:t>Upon SA</w:t>
            </w:r>
            <w:r w:rsidR="006F25BD">
              <w:rPr>
                <w:rFonts w:ascii="Arial" w:hAnsi="Arial"/>
                <w:noProof/>
                <w:lang w:eastAsia="zh-CN"/>
              </w:rPr>
              <w:t>#109</w:t>
            </w:r>
            <w:r>
              <w:rPr>
                <w:rFonts w:ascii="Arial" w:hAnsi="Arial"/>
                <w:noProof/>
                <w:lang w:eastAsia="zh-CN"/>
              </w:rPr>
              <w:t xml:space="preserve"> a</w:t>
            </w:r>
            <w:r w:rsidR="006F25BD">
              <w:rPr>
                <w:rFonts w:ascii="Arial" w:hAnsi="Arial"/>
                <w:noProof/>
                <w:lang w:eastAsia="zh-CN"/>
              </w:rPr>
              <w:t>pproved</w:t>
            </w:r>
            <w:r>
              <w:rPr>
                <w:rFonts w:ascii="Arial" w:hAnsi="Arial"/>
                <w:noProof/>
                <w:lang w:eastAsia="zh-CN"/>
              </w:rPr>
              <w:t xml:space="preserve"> TS 23.502 CR 5506 (S2-2507581) added </w:t>
            </w:r>
            <w:r w:rsidRPr="007D3725">
              <w:rPr>
                <w:rFonts w:ascii="Arial" w:hAnsi="Arial"/>
                <w:noProof/>
                <w:lang w:eastAsia="zh-CN"/>
              </w:rPr>
              <w:t>QoS Characteristics attributes, and optionally Maximum Packet Loss Rate, GFBR and MFBR</w:t>
            </w:r>
            <w:r>
              <w:rPr>
                <w:rFonts w:ascii="Arial" w:hAnsi="Arial"/>
                <w:noProof/>
                <w:lang w:eastAsia="zh-CN"/>
              </w:rPr>
              <w:t xml:space="preserve"> in </w:t>
            </w:r>
            <w:r w:rsidR="006C26E4">
              <w:rPr>
                <w:rFonts w:ascii="Arial" w:hAnsi="Arial"/>
                <w:noProof/>
                <w:lang w:eastAsia="zh-CN"/>
              </w:rPr>
              <w:t>event reporting of Nsmf_EventExposure,</w:t>
            </w:r>
            <w:r w:rsidR="00CF464E">
              <w:rPr>
                <w:rFonts w:ascii="Arial" w:hAnsi="Arial"/>
                <w:noProof/>
                <w:lang w:eastAsia="zh-CN"/>
              </w:rPr>
              <w:t xml:space="preserve"> </w:t>
            </w:r>
            <w:r w:rsidR="006C26E4">
              <w:rPr>
                <w:rFonts w:ascii="Arial" w:hAnsi="Arial"/>
                <w:noProof/>
                <w:lang w:eastAsia="zh-CN"/>
              </w:rPr>
              <w:t xml:space="preserve">the corresponding EN </w:t>
            </w:r>
            <w:r w:rsidR="00CF464E">
              <w:rPr>
                <w:rFonts w:ascii="Arial" w:hAnsi="Arial"/>
                <w:noProof/>
                <w:lang w:eastAsia="zh-CN"/>
              </w:rPr>
              <w:t xml:space="preserve">in clause 5.6.2.5 </w:t>
            </w:r>
            <w:r w:rsidR="006C26E4">
              <w:rPr>
                <w:rFonts w:ascii="Arial" w:hAnsi="Arial"/>
                <w:noProof/>
                <w:lang w:eastAsia="zh-CN"/>
              </w:rPr>
              <w:t>can be resolved and the related attribute can be added with related table note</w:t>
            </w:r>
            <w:r w:rsidR="006F25BD">
              <w:rPr>
                <w:rFonts w:ascii="Arial" w:hAnsi="Arial"/>
                <w:noProof/>
                <w:lang w:eastAsia="zh-CN"/>
              </w:rPr>
              <w:t>, also to align with t</w:t>
            </w:r>
            <w:r w:rsidR="006C26E4">
              <w:rPr>
                <w:rFonts w:ascii="Arial" w:hAnsi="Arial"/>
                <w:noProof/>
                <w:lang w:eastAsia="zh-CN"/>
              </w:rPr>
              <w:t xml:space="preserve">he related procedure description and OpenAPI file </w:t>
            </w:r>
            <w:r w:rsidR="00CF464E">
              <w:rPr>
                <w:rFonts w:ascii="Arial" w:hAnsi="Arial"/>
                <w:noProof/>
                <w:lang w:eastAsia="zh-CN"/>
              </w:rPr>
              <w:t xml:space="preserve">which </w:t>
            </w:r>
            <w:r w:rsidR="006C26E4">
              <w:rPr>
                <w:rFonts w:ascii="Arial" w:hAnsi="Arial"/>
                <w:noProof/>
                <w:lang w:eastAsia="zh-CN"/>
              </w:rPr>
              <w:t xml:space="preserve">already included the </w:t>
            </w:r>
            <w:r w:rsidR="006C26E4" w:rsidRPr="006C26E4">
              <w:rPr>
                <w:rFonts w:ascii="Arial" w:hAnsi="Arial"/>
                <w:noProof/>
                <w:lang w:eastAsia="zh-CN"/>
              </w:rPr>
              <w:t>"qosPara" attribute</w:t>
            </w:r>
            <w:r w:rsidR="006C26E4">
              <w:rPr>
                <w:rFonts w:ascii="Arial" w:hAnsi="Arial"/>
                <w:noProof/>
                <w:lang w:eastAsia="zh-CN"/>
              </w:rPr>
              <w:t xml:space="preserve"> in event reporting.</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C7204B5" w:rsidR="00E271EF" w:rsidRPr="00AF1DD5" w:rsidRDefault="006C26E4" w:rsidP="002B14A0">
            <w:pPr>
              <w:spacing w:after="0"/>
              <w:ind w:left="100"/>
              <w:rPr>
                <w:rFonts w:ascii="Arial" w:hAnsi="Arial"/>
                <w:lang w:eastAsia="zh-CN"/>
              </w:rPr>
            </w:pPr>
            <w:r>
              <w:rPr>
                <w:rFonts w:ascii="Arial" w:hAnsi="Arial"/>
                <w:lang w:eastAsia="zh-CN"/>
              </w:rPr>
              <w:t xml:space="preserve">Resolved the </w:t>
            </w:r>
            <w:r w:rsidRPr="006C26E4">
              <w:rPr>
                <w:rFonts w:ascii="Arial" w:hAnsi="Arial"/>
                <w:lang w:eastAsia="zh-CN"/>
              </w:rPr>
              <w:t xml:space="preserve">EN </w:t>
            </w:r>
            <w:r>
              <w:rPr>
                <w:rFonts w:ascii="Arial" w:hAnsi="Arial"/>
                <w:lang w:eastAsia="zh-CN"/>
              </w:rPr>
              <w:t xml:space="preserve">on QoS profile and added the corresponding attribute with table note in the </w:t>
            </w:r>
            <w:proofErr w:type="spellStart"/>
            <w:r>
              <w:rPr>
                <w:rFonts w:ascii="Arial" w:hAnsi="Arial"/>
                <w:lang w:eastAsia="zh-CN"/>
              </w:rPr>
              <w:t>EventNotification</w:t>
            </w:r>
            <w:proofErr w:type="spellEnd"/>
            <w:r>
              <w:rPr>
                <w:rFonts w:ascii="Arial" w:hAnsi="Arial"/>
                <w:lang w:eastAsia="zh-CN"/>
              </w:rPr>
              <w:t xml:space="preserve"> data type</w:t>
            </w:r>
            <w:r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11B2EC" w:rsidR="000B4F1A" w:rsidRDefault="006C26E4" w:rsidP="004F4664">
            <w:pPr>
              <w:pStyle w:val="CRCoverPage"/>
              <w:spacing w:after="0"/>
              <w:ind w:left="100"/>
              <w:rPr>
                <w:noProof/>
              </w:rPr>
            </w:pPr>
            <w:r>
              <w:rPr>
                <w:noProof/>
              </w:rPr>
              <w:t>The l</w:t>
            </w:r>
            <w:r w:rsidR="00AF29CA">
              <w:rPr>
                <w:noProof/>
              </w:rPr>
              <w:t xml:space="preserve">eft editor’s note </w:t>
            </w:r>
            <w:r>
              <w:rPr>
                <w:noProof/>
              </w:rPr>
              <w:t>on QoS profile is</w:t>
            </w:r>
            <w:r w:rsidR="00911FEC">
              <w:rPr>
                <w:noProof/>
              </w:rPr>
              <w:t xml:space="preserve"> </w:t>
            </w:r>
            <w:r w:rsidR="00AF29CA">
              <w:rPr>
                <w:noProof/>
              </w:rPr>
              <w:t>not resolved</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B5A9C57" w:rsidR="000B4F1A" w:rsidRDefault="000B4F1A" w:rsidP="004F4664">
            <w:pPr>
              <w:pStyle w:val="CRCoverPage"/>
              <w:spacing w:after="0"/>
              <w:ind w:left="100"/>
              <w:rPr>
                <w:noProof/>
              </w:rPr>
            </w:pPr>
            <w:r>
              <w:rPr>
                <w:noProof/>
              </w:rPr>
              <w:t>5.</w:t>
            </w:r>
            <w:r w:rsidR="006C26E4">
              <w:rPr>
                <w:noProof/>
              </w:rPr>
              <w:t>6.2.5</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55B399" w14:textId="77777777" w:rsidR="00B94430" w:rsidRDefault="00B94430" w:rsidP="00B9443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2077299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05D7B972" w14:textId="77777777" w:rsidR="00B94430" w:rsidRDefault="00B94430" w:rsidP="00B9443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B94430" w14:paraId="56324DCC" w14:textId="77777777" w:rsidTr="00F354AD">
        <w:trPr>
          <w:gridBefore w:val="1"/>
          <w:wBefore w:w="518" w:type="dxa"/>
          <w:jc w:val="center"/>
        </w:trPr>
        <w:tc>
          <w:tcPr>
            <w:tcW w:w="1575" w:type="dxa"/>
            <w:gridSpan w:val="2"/>
            <w:shd w:val="clear" w:color="auto" w:fill="C0C0C0"/>
            <w:hideMark/>
          </w:tcPr>
          <w:p w14:paraId="3FF1FB1E" w14:textId="77777777" w:rsidR="00B94430" w:rsidRDefault="00B94430" w:rsidP="00F354AD">
            <w:pPr>
              <w:pStyle w:val="TAH"/>
              <w:rPr>
                <w:noProof/>
              </w:rPr>
            </w:pPr>
            <w:r>
              <w:rPr>
                <w:noProof/>
              </w:rPr>
              <w:t>Attribute name</w:t>
            </w:r>
          </w:p>
        </w:tc>
        <w:tc>
          <w:tcPr>
            <w:tcW w:w="1878" w:type="dxa"/>
            <w:gridSpan w:val="3"/>
            <w:shd w:val="clear" w:color="auto" w:fill="C0C0C0"/>
            <w:hideMark/>
          </w:tcPr>
          <w:p w14:paraId="413B8A49" w14:textId="77777777" w:rsidR="00B94430" w:rsidRDefault="00B94430" w:rsidP="00F354AD">
            <w:pPr>
              <w:pStyle w:val="TAH"/>
              <w:rPr>
                <w:noProof/>
              </w:rPr>
            </w:pPr>
            <w:r>
              <w:rPr>
                <w:noProof/>
              </w:rPr>
              <w:t>Data type</w:t>
            </w:r>
          </w:p>
        </w:tc>
        <w:tc>
          <w:tcPr>
            <w:tcW w:w="355" w:type="dxa"/>
            <w:shd w:val="clear" w:color="auto" w:fill="C0C0C0"/>
            <w:hideMark/>
          </w:tcPr>
          <w:p w14:paraId="2434EAF0" w14:textId="77777777" w:rsidR="00B94430" w:rsidRDefault="00B94430" w:rsidP="00F354AD">
            <w:pPr>
              <w:pStyle w:val="TAH"/>
              <w:rPr>
                <w:noProof/>
              </w:rPr>
            </w:pPr>
            <w:r>
              <w:rPr>
                <w:noProof/>
              </w:rPr>
              <w:t>P</w:t>
            </w:r>
          </w:p>
        </w:tc>
        <w:tc>
          <w:tcPr>
            <w:tcW w:w="1143" w:type="dxa"/>
            <w:gridSpan w:val="2"/>
            <w:shd w:val="clear" w:color="auto" w:fill="C0C0C0"/>
            <w:hideMark/>
          </w:tcPr>
          <w:p w14:paraId="1D25B98E" w14:textId="77777777" w:rsidR="00B94430" w:rsidRDefault="00B94430" w:rsidP="00F354AD">
            <w:pPr>
              <w:pStyle w:val="TAH"/>
              <w:rPr>
                <w:noProof/>
              </w:rPr>
            </w:pPr>
            <w:r>
              <w:rPr>
                <w:noProof/>
              </w:rPr>
              <w:t>Cardinality</w:t>
            </w:r>
          </w:p>
        </w:tc>
        <w:tc>
          <w:tcPr>
            <w:tcW w:w="2980" w:type="dxa"/>
            <w:gridSpan w:val="2"/>
            <w:shd w:val="clear" w:color="auto" w:fill="C0C0C0"/>
            <w:hideMark/>
          </w:tcPr>
          <w:p w14:paraId="4B4C312F" w14:textId="77777777" w:rsidR="00B94430" w:rsidRDefault="00B94430" w:rsidP="00F354AD">
            <w:pPr>
              <w:pStyle w:val="TAH"/>
              <w:rPr>
                <w:noProof/>
              </w:rPr>
            </w:pPr>
            <w:r>
              <w:rPr>
                <w:noProof/>
              </w:rPr>
              <w:t>Description</w:t>
            </w:r>
          </w:p>
        </w:tc>
        <w:tc>
          <w:tcPr>
            <w:tcW w:w="1737" w:type="dxa"/>
            <w:gridSpan w:val="2"/>
            <w:shd w:val="clear" w:color="auto" w:fill="C0C0C0"/>
          </w:tcPr>
          <w:p w14:paraId="4507C58B" w14:textId="77777777" w:rsidR="00B94430" w:rsidRDefault="00B94430" w:rsidP="00F354AD">
            <w:pPr>
              <w:pStyle w:val="TAH"/>
              <w:rPr>
                <w:noProof/>
              </w:rPr>
            </w:pPr>
            <w:r>
              <w:rPr>
                <w:noProof/>
              </w:rPr>
              <w:t>Applicability</w:t>
            </w:r>
          </w:p>
        </w:tc>
      </w:tr>
      <w:tr w:rsidR="00B94430" w14:paraId="756C479E" w14:textId="77777777" w:rsidTr="00F354AD">
        <w:trPr>
          <w:gridBefore w:val="1"/>
          <w:wBefore w:w="518" w:type="dxa"/>
          <w:jc w:val="center"/>
        </w:trPr>
        <w:tc>
          <w:tcPr>
            <w:tcW w:w="1575" w:type="dxa"/>
            <w:gridSpan w:val="2"/>
          </w:tcPr>
          <w:p w14:paraId="62DF5EF4" w14:textId="77777777" w:rsidR="00B94430" w:rsidRDefault="00B94430" w:rsidP="00F354AD">
            <w:pPr>
              <w:pStyle w:val="TAL"/>
              <w:rPr>
                <w:noProof/>
              </w:rPr>
            </w:pPr>
            <w:r>
              <w:rPr>
                <w:noProof/>
              </w:rPr>
              <w:t>event</w:t>
            </w:r>
          </w:p>
        </w:tc>
        <w:tc>
          <w:tcPr>
            <w:tcW w:w="1878" w:type="dxa"/>
            <w:gridSpan w:val="3"/>
          </w:tcPr>
          <w:p w14:paraId="2E4A9A4C" w14:textId="77777777" w:rsidR="00B94430" w:rsidRDefault="00B94430" w:rsidP="00F354AD">
            <w:pPr>
              <w:pStyle w:val="TAL"/>
              <w:rPr>
                <w:noProof/>
              </w:rPr>
            </w:pPr>
            <w:r>
              <w:rPr>
                <w:noProof/>
              </w:rPr>
              <w:t>SmfEvent</w:t>
            </w:r>
          </w:p>
        </w:tc>
        <w:tc>
          <w:tcPr>
            <w:tcW w:w="355" w:type="dxa"/>
          </w:tcPr>
          <w:p w14:paraId="7F0E1F69" w14:textId="77777777" w:rsidR="00B94430" w:rsidRDefault="00B94430" w:rsidP="00F354AD">
            <w:pPr>
              <w:pStyle w:val="TAC"/>
              <w:rPr>
                <w:noProof/>
              </w:rPr>
            </w:pPr>
            <w:r>
              <w:rPr>
                <w:noProof/>
              </w:rPr>
              <w:t>M</w:t>
            </w:r>
          </w:p>
        </w:tc>
        <w:tc>
          <w:tcPr>
            <w:tcW w:w="1143" w:type="dxa"/>
            <w:gridSpan w:val="2"/>
          </w:tcPr>
          <w:p w14:paraId="5BD7FC20" w14:textId="77777777" w:rsidR="00B94430" w:rsidRDefault="00B94430" w:rsidP="00F354AD">
            <w:pPr>
              <w:pStyle w:val="TAC"/>
              <w:rPr>
                <w:noProof/>
              </w:rPr>
            </w:pPr>
            <w:r>
              <w:rPr>
                <w:noProof/>
              </w:rPr>
              <w:t>1</w:t>
            </w:r>
          </w:p>
        </w:tc>
        <w:tc>
          <w:tcPr>
            <w:tcW w:w="2980" w:type="dxa"/>
            <w:gridSpan w:val="2"/>
          </w:tcPr>
          <w:p w14:paraId="07F03092" w14:textId="77777777" w:rsidR="00B94430" w:rsidRDefault="00B94430" w:rsidP="00F354AD">
            <w:pPr>
              <w:pStyle w:val="TAL"/>
              <w:rPr>
                <w:rFonts w:cs="Arial"/>
                <w:noProof/>
                <w:szCs w:val="18"/>
              </w:rPr>
            </w:pPr>
            <w:r>
              <w:rPr>
                <w:noProof/>
              </w:rPr>
              <w:t>Event that is notified.</w:t>
            </w:r>
          </w:p>
        </w:tc>
        <w:tc>
          <w:tcPr>
            <w:tcW w:w="1737" w:type="dxa"/>
            <w:gridSpan w:val="2"/>
          </w:tcPr>
          <w:p w14:paraId="2483F575" w14:textId="77777777" w:rsidR="00B94430" w:rsidRDefault="00B94430" w:rsidP="00F354AD">
            <w:pPr>
              <w:pStyle w:val="TAL"/>
              <w:rPr>
                <w:rFonts w:cs="Arial"/>
                <w:noProof/>
                <w:szCs w:val="18"/>
              </w:rPr>
            </w:pPr>
          </w:p>
        </w:tc>
      </w:tr>
      <w:tr w:rsidR="00B94430" w14:paraId="667BA952" w14:textId="77777777" w:rsidTr="00F354AD">
        <w:trPr>
          <w:gridBefore w:val="1"/>
          <w:wBefore w:w="518" w:type="dxa"/>
          <w:jc w:val="center"/>
        </w:trPr>
        <w:tc>
          <w:tcPr>
            <w:tcW w:w="1575" w:type="dxa"/>
            <w:gridSpan w:val="2"/>
          </w:tcPr>
          <w:p w14:paraId="5604687D" w14:textId="77777777" w:rsidR="00B94430" w:rsidRDefault="00B94430" w:rsidP="00F354AD">
            <w:pPr>
              <w:pStyle w:val="TAL"/>
              <w:rPr>
                <w:noProof/>
              </w:rPr>
            </w:pPr>
            <w:r>
              <w:rPr>
                <w:noProof/>
              </w:rPr>
              <w:t>referenceId</w:t>
            </w:r>
          </w:p>
        </w:tc>
        <w:tc>
          <w:tcPr>
            <w:tcW w:w="1878" w:type="dxa"/>
            <w:gridSpan w:val="3"/>
          </w:tcPr>
          <w:p w14:paraId="0229796D" w14:textId="77777777" w:rsidR="00B94430" w:rsidRDefault="00B94430" w:rsidP="00F354AD">
            <w:pPr>
              <w:pStyle w:val="TAL"/>
              <w:rPr>
                <w:noProof/>
              </w:rPr>
            </w:pPr>
            <w:r>
              <w:rPr>
                <w:noProof/>
              </w:rPr>
              <w:t>ReferenceId</w:t>
            </w:r>
          </w:p>
        </w:tc>
        <w:tc>
          <w:tcPr>
            <w:tcW w:w="355" w:type="dxa"/>
          </w:tcPr>
          <w:p w14:paraId="0C24014C" w14:textId="77777777" w:rsidR="00B94430" w:rsidRDefault="00B94430" w:rsidP="00F354AD">
            <w:pPr>
              <w:pStyle w:val="TAC"/>
              <w:rPr>
                <w:noProof/>
              </w:rPr>
            </w:pPr>
            <w:r>
              <w:rPr>
                <w:noProof/>
              </w:rPr>
              <w:t>O</w:t>
            </w:r>
          </w:p>
        </w:tc>
        <w:tc>
          <w:tcPr>
            <w:tcW w:w="1143" w:type="dxa"/>
            <w:gridSpan w:val="2"/>
          </w:tcPr>
          <w:p w14:paraId="5C528B04" w14:textId="77777777" w:rsidR="00B94430" w:rsidRDefault="00B94430" w:rsidP="00F354AD">
            <w:pPr>
              <w:pStyle w:val="TAC"/>
              <w:rPr>
                <w:noProof/>
              </w:rPr>
            </w:pPr>
            <w:r>
              <w:rPr>
                <w:noProof/>
              </w:rPr>
              <w:t>0..1</w:t>
            </w:r>
          </w:p>
        </w:tc>
        <w:tc>
          <w:tcPr>
            <w:tcW w:w="2980" w:type="dxa"/>
            <w:gridSpan w:val="2"/>
          </w:tcPr>
          <w:p w14:paraId="65ABF115" w14:textId="77777777" w:rsidR="00B94430" w:rsidRDefault="00B94430" w:rsidP="00F354AD">
            <w:pPr>
              <w:pStyle w:val="TAL"/>
              <w:rPr>
                <w:noProof/>
              </w:rPr>
            </w:pPr>
            <w:r>
              <w:rPr>
                <w:noProof/>
              </w:rPr>
              <w:t>Indicates the reference identifier of the event.</w:t>
            </w:r>
          </w:p>
        </w:tc>
        <w:tc>
          <w:tcPr>
            <w:tcW w:w="1737" w:type="dxa"/>
            <w:gridSpan w:val="2"/>
          </w:tcPr>
          <w:p w14:paraId="104C9EFA" w14:textId="77777777" w:rsidR="00B94430" w:rsidRDefault="00B94430" w:rsidP="00F354AD">
            <w:pPr>
              <w:pStyle w:val="TAL"/>
              <w:rPr>
                <w:rFonts w:cs="Arial"/>
                <w:noProof/>
                <w:szCs w:val="18"/>
              </w:rPr>
            </w:pPr>
            <w:r w:rsidRPr="00C04EA8">
              <w:rPr>
                <w:rFonts w:cs="Arial"/>
                <w:noProof/>
                <w:szCs w:val="18"/>
              </w:rPr>
              <w:t>EnhEventMgmt</w:t>
            </w:r>
          </w:p>
        </w:tc>
      </w:tr>
      <w:tr w:rsidR="00B94430" w14:paraId="240E13F5" w14:textId="77777777" w:rsidTr="00F354AD">
        <w:trPr>
          <w:gridBefore w:val="1"/>
          <w:wBefore w:w="518" w:type="dxa"/>
          <w:jc w:val="center"/>
        </w:trPr>
        <w:tc>
          <w:tcPr>
            <w:tcW w:w="1575" w:type="dxa"/>
            <w:gridSpan w:val="2"/>
          </w:tcPr>
          <w:p w14:paraId="311B9A16" w14:textId="77777777" w:rsidR="00B94430" w:rsidRDefault="00B94430" w:rsidP="00F354AD">
            <w:pPr>
              <w:pStyle w:val="TAL"/>
              <w:rPr>
                <w:noProof/>
              </w:rPr>
            </w:pPr>
            <w:proofErr w:type="spellStart"/>
            <w:r>
              <w:rPr>
                <w:rFonts w:hint="eastAsia"/>
              </w:rPr>
              <w:t>timeStamp</w:t>
            </w:r>
            <w:proofErr w:type="spellEnd"/>
          </w:p>
        </w:tc>
        <w:tc>
          <w:tcPr>
            <w:tcW w:w="1878" w:type="dxa"/>
            <w:gridSpan w:val="3"/>
          </w:tcPr>
          <w:p w14:paraId="0AF31C08" w14:textId="77777777" w:rsidR="00B94430" w:rsidRDefault="00B94430" w:rsidP="00F354AD">
            <w:pPr>
              <w:pStyle w:val="TAL"/>
              <w:rPr>
                <w:noProof/>
              </w:rPr>
            </w:pPr>
            <w:proofErr w:type="spellStart"/>
            <w:r>
              <w:rPr>
                <w:rFonts w:hint="eastAsia"/>
              </w:rPr>
              <w:t>DateTime</w:t>
            </w:r>
            <w:proofErr w:type="spellEnd"/>
          </w:p>
        </w:tc>
        <w:tc>
          <w:tcPr>
            <w:tcW w:w="355" w:type="dxa"/>
          </w:tcPr>
          <w:p w14:paraId="2B8710CF" w14:textId="77777777" w:rsidR="00B94430" w:rsidRDefault="00B94430" w:rsidP="00F354AD">
            <w:pPr>
              <w:pStyle w:val="TAC"/>
              <w:rPr>
                <w:noProof/>
              </w:rPr>
            </w:pPr>
            <w:r>
              <w:t>M</w:t>
            </w:r>
          </w:p>
        </w:tc>
        <w:tc>
          <w:tcPr>
            <w:tcW w:w="1143" w:type="dxa"/>
            <w:gridSpan w:val="2"/>
          </w:tcPr>
          <w:p w14:paraId="779CADFC" w14:textId="77777777" w:rsidR="00B94430" w:rsidRDefault="00B94430" w:rsidP="00F354AD">
            <w:pPr>
              <w:pStyle w:val="TAC"/>
              <w:rPr>
                <w:noProof/>
              </w:rPr>
            </w:pPr>
            <w:r>
              <w:rPr>
                <w:rFonts w:hint="eastAsia"/>
              </w:rPr>
              <w:t>1</w:t>
            </w:r>
          </w:p>
        </w:tc>
        <w:tc>
          <w:tcPr>
            <w:tcW w:w="2980" w:type="dxa"/>
            <w:gridSpan w:val="2"/>
          </w:tcPr>
          <w:p w14:paraId="50CBA61D" w14:textId="77777777" w:rsidR="00B94430" w:rsidRDefault="00B94430" w:rsidP="00F354AD">
            <w:pPr>
              <w:pStyle w:val="TAL"/>
              <w:rPr>
                <w:noProof/>
              </w:rPr>
            </w:pPr>
            <w:r>
              <w:rPr>
                <w:rFonts w:cs="Arial"/>
                <w:szCs w:val="18"/>
              </w:rPr>
              <w:t>Time at which the event is observed.</w:t>
            </w:r>
          </w:p>
        </w:tc>
        <w:tc>
          <w:tcPr>
            <w:tcW w:w="1737" w:type="dxa"/>
            <w:gridSpan w:val="2"/>
          </w:tcPr>
          <w:p w14:paraId="2FB09342" w14:textId="77777777" w:rsidR="00B94430" w:rsidRDefault="00B94430" w:rsidP="00F354AD">
            <w:pPr>
              <w:pStyle w:val="TAL"/>
              <w:rPr>
                <w:rFonts w:cs="Arial"/>
                <w:noProof/>
                <w:szCs w:val="18"/>
              </w:rPr>
            </w:pPr>
          </w:p>
        </w:tc>
      </w:tr>
      <w:tr w:rsidR="00B94430" w14:paraId="152EB5DB" w14:textId="77777777" w:rsidTr="00F354AD">
        <w:trPr>
          <w:gridBefore w:val="1"/>
          <w:wBefore w:w="518" w:type="dxa"/>
          <w:jc w:val="center"/>
        </w:trPr>
        <w:tc>
          <w:tcPr>
            <w:tcW w:w="1575" w:type="dxa"/>
            <w:gridSpan w:val="2"/>
          </w:tcPr>
          <w:p w14:paraId="4B2074B2" w14:textId="77777777" w:rsidR="00B94430" w:rsidRDefault="00B94430" w:rsidP="00F354AD">
            <w:pPr>
              <w:pStyle w:val="TAL"/>
              <w:rPr>
                <w:lang w:eastAsia="zh-CN"/>
              </w:rPr>
            </w:pPr>
            <w:proofErr w:type="spellStart"/>
            <w:r>
              <w:rPr>
                <w:rFonts w:hint="eastAsia"/>
                <w:lang w:eastAsia="zh-CN"/>
              </w:rPr>
              <w:t>supi</w:t>
            </w:r>
            <w:proofErr w:type="spellEnd"/>
          </w:p>
        </w:tc>
        <w:tc>
          <w:tcPr>
            <w:tcW w:w="1878" w:type="dxa"/>
            <w:gridSpan w:val="3"/>
          </w:tcPr>
          <w:p w14:paraId="3729B093" w14:textId="77777777" w:rsidR="00B94430" w:rsidRDefault="00B94430" w:rsidP="00F354AD">
            <w:pPr>
              <w:pStyle w:val="TAL"/>
              <w:rPr>
                <w:lang w:eastAsia="zh-CN"/>
              </w:rPr>
            </w:pPr>
            <w:r>
              <w:rPr>
                <w:rFonts w:hint="eastAsia"/>
                <w:lang w:eastAsia="zh-CN"/>
              </w:rPr>
              <w:t>Supi</w:t>
            </w:r>
          </w:p>
        </w:tc>
        <w:tc>
          <w:tcPr>
            <w:tcW w:w="355" w:type="dxa"/>
          </w:tcPr>
          <w:p w14:paraId="5567BE0F" w14:textId="77777777" w:rsidR="00B94430" w:rsidRDefault="00B94430" w:rsidP="00F354AD">
            <w:pPr>
              <w:pStyle w:val="TAC"/>
              <w:rPr>
                <w:lang w:eastAsia="zh-CN"/>
              </w:rPr>
            </w:pPr>
            <w:r>
              <w:rPr>
                <w:lang w:eastAsia="zh-CN"/>
              </w:rPr>
              <w:t>C</w:t>
            </w:r>
          </w:p>
        </w:tc>
        <w:tc>
          <w:tcPr>
            <w:tcW w:w="1143" w:type="dxa"/>
            <w:gridSpan w:val="2"/>
          </w:tcPr>
          <w:p w14:paraId="07F32A4E" w14:textId="77777777" w:rsidR="00B94430" w:rsidRDefault="00B94430" w:rsidP="00F354AD">
            <w:pPr>
              <w:pStyle w:val="TAC"/>
              <w:rPr>
                <w:lang w:eastAsia="zh-CN"/>
              </w:rPr>
            </w:pPr>
            <w:r>
              <w:rPr>
                <w:rFonts w:hint="eastAsia"/>
                <w:lang w:eastAsia="zh-CN"/>
              </w:rPr>
              <w:t>0..1</w:t>
            </w:r>
          </w:p>
        </w:tc>
        <w:tc>
          <w:tcPr>
            <w:tcW w:w="2980" w:type="dxa"/>
            <w:gridSpan w:val="2"/>
          </w:tcPr>
          <w:p w14:paraId="16AAB88C" w14:textId="77777777" w:rsidR="00B94430" w:rsidRDefault="00B94430" w:rsidP="00F354A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E768DE7" w14:textId="77777777" w:rsidR="00B94430" w:rsidRDefault="00B94430" w:rsidP="00F354AD">
            <w:pPr>
              <w:pStyle w:val="TAL"/>
              <w:rPr>
                <w:rFonts w:cs="Arial"/>
                <w:noProof/>
                <w:szCs w:val="18"/>
              </w:rPr>
            </w:pPr>
          </w:p>
        </w:tc>
      </w:tr>
      <w:tr w:rsidR="00B94430" w14:paraId="0FAAA8B0" w14:textId="77777777" w:rsidTr="00F354AD">
        <w:trPr>
          <w:gridBefore w:val="1"/>
          <w:wBefore w:w="518" w:type="dxa"/>
          <w:jc w:val="center"/>
        </w:trPr>
        <w:tc>
          <w:tcPr>
            <w:tcW w:w="1575" w:type="dxa"/>
            <w:gridSpan w:val="2"/>
          </w:tcPr>
          <w:p w14:paraId="3C034B5B" w14:textId="77777777" w:rsidR="00B94430" w:rsidRDefault="00B94430" w:rsidP="00F354AD">
            <w:pPr>
              <w:pStyle w:val="TAL"/>
              <w:rPr>
                <w:lang w:eastAsia="zh-CN"/>
              </w:rPr>
            </w:pPr>
            <w:proofErr w:type="spellStart"/>
            <w:r>
              <w:rPr>
                <w:rFonts w:hint="eastAsia"/>
                <w:lang w:eastAsia="zh-CN"/>
              </w:rPr>
              <w:t>gpsi</w:t>
            </w:r>
            <w:proofErr w:type="spellEnd"/>
          </w:p>
        </w:tc>
        <w:tc>
          <w:tcPr>
            <w:tcW w:w="1878" w:type="dxa"/>
            <w:gridSpan w:val="3"/>
          </w:tcPr>
          <w:p w14:paraId="656EAFC2" w14:textId="77777777" w:rsidR="00B94430" w:rsidRDefault="00B94430" w:rsidP="00F354AD">
            <w:pPr>
              <w:pStyle w:val="TAL"/>
              <w:rPr>
                <w:lang w:eastAsia="zh-CN"/>
              </w:rPr>
            </w:pPr>
            <w:proofErr w:type="spellStart"/>
            <w:r>
              <w:rPr>
                <w:rFonts w:hint="eastAsia"/>
                <w:lang w:eastAsia="zh-CN"/>
              </w:rPr>
              <w:t>Gpsi</w:t>
            </w:r>
            <w:proofErr w:type="spellEnd"/>
          </w:p>
        </w:tc>
        <w:tc>
          <w:tcPr>
            <w:tcW w:w="355" w:type="dxa"/>
          </w:tcPr>
          <w:p w14:paraId="62598D2D" w14:textId="77777777" w:rsidR="00B94430" w:rsidRDefault="00B94430" w:rsidP="00F354AD">
            <w:pPr>
              <w:pStyle w:val="TAC"/>
              <w:rPr>
                <w:lang w:eastAsia="zh-CN"/>
              </w:rPr>
            </w:pPr>
            <w:r>
              <w:rPr>
                <w:lang w:eastAsia="zh-CN"/>
              </w:rPr>
              <w:t>C</w:t>
            </w:r>
          </w:p>
        </w:tc>
        <w:tc>
          <w:tcPr>
            <w:tcW w:w="1143" w:type="dxa"/>
            <w:gridSpan w:val="2"/>
          </w:tcPr>
          <w:p w14:paraId="2089E02D" w14:textId="77777777" w:rsidR="00B94430" w:rsidRDefault="00B94430" w:rsidP="00F354AD">
            <w:pPr>
              <w:pStyle w:val="TAC"/>
              <w:rPr>
                <w:lang w:eastAsia="zh-CN"/>
              </w:rPr>
            </w:pPr>
            <w:r>
              <w:rPr>
                <w:rFonts w:hint="eastAsia"/>
                <w:lang w:eastAsia="zh-CN"/>
              </w:rPr>
              <w:t>0..1</w:t>
            </w:r>
          </w:p>
        </w:tc>
        <w:tc>
          <w:tcPr>
            <w:tcW w:w="2980" w:type="dxa"/>
            <w:gridSpan w:val="2"/>
          </w:tcPr>
          <w:p w14:paraId="6469D63E" w14:textId="77777777" w:rsidR="00B94430" w:rsidRDefault="00B94430" w:rsidP="00F354AD">
            <w:pPr>
              <w:pStyle w:val="TAL"/>
              <w:rPr>
                <w:noProof/>
              </w:rPr>
            </w:pPr>
            <w:r>
              <w:rPr>
                <w:lang w:eastAsia="zh-CN"/>
              </w:rPr>
              <w:t>Identifies a GPSI. It shall contain an MSISDN</w:t>
            </w:r>
            <w:r>
              <w:rPr>
                <w:noProof/>
              </w:rPr>
              <w:t>. It is included when it is available and the subscription applies to a group of UE(s) or any UE.</w:t>
            </w:r>
          </w:p>
          <w:p w14:paraId="4B4CF5B2" w14:textId="77777777" w:rsidR="00B94430" w:rsidRDefault="00B94430" w:rsidP="00F354AD">
            <w:pPr>
              <w:pStyle w:val="TAL"/>
              <w:rPr>
                <w:noProof/>
              </w:rPr>
            </w:pPr>
            <w:r>
              <w:rPr>
                <w:lang w:eastAsia="zh-CN"/>
              </w:rPr>
              <w:t xml:space="preserve">This IE is not applicable to </w:t>
            </w:r>
            <w:r>
              <w:rPr>
                <w:noProof/>
              </w:rPr>
              <w:t>"SMCC_EXP" event.</w:t>
            </w:r>
          </w:p>
        </w:tc>
        <w:tc>
          <w:tcPr>
            <w:tcW w:w="1737" w:type="dxa"/>
            <w:gridSpan w:val="2"/>
          </w:tcPr>
          <w:p w14:paraId="627A7A17" w14:textId="77777777" w:rsidR="00B94430" w:rsidRDefault="00B94430" w:rsidP="00F354AD">
            <w:pPr>
              <w:pStyle w:val="TAL"/>
              <w:rPr>
                <w:rFonts w:cs="Arial"/>
                <w:noProof/>
                <w:szCs w:val="18"/>
              </w:rPr>
            </w:pPr>
          </w:p>
        </w:tc>
      </w:tr>
      <w:tr w:rsidR="00B94430" w14:paraId="5F9990C8" w14:textId="77777777" w:rsidTr="00F354AD">
        <w:trPr>
          <w:gridBefore w:val="1"/>
          <w:wBefore w:w="518" w:type="dxa"/>
          <w:jc w:val="center"/>
        </w:trPr>
        <w:tc>
          <w:tcPr>
            <w:tcW w:w="1575" w:type="dxa"/>
            <w:gridSpan w:val="2"/>
          </w:tcPr>
          <w:p w14:paraId="211623BC" w14:textId="77777777" w:rsidR="00B94430" w:rsidRDefault="00B94430" w:rsidP="00F354AD">
            <w:pPr>
              <w:pStyle w:val="TAL"/>
              <w:rPr>
                <w:lang w:eastAsia="zh-CN"/>
              </w:rPr>
            </w:pPr>
            <w:proofErr w:type="spellStart"/>
            <w:r>
              <w:rPr>
                <w:lang w:eastAsia="zh-CN"/>
              </w:rPr>
              <w:t>ueIpAddr</w:t>
            </w:r>
            <w:proofErr w:type="spellEnd"/>
          </w:p>
        </w:tc>
        <w:tc>
          <w:tcPr>
            <w:tcW w:w="1878" w:type="dxa"/>
            <w:gridSpan w:val="3"/>
          </w:tcPr>
          <w:p w14:paraId="696594D3" w14:textId="77777777" w:rsidR="00B94430" w:rsidRDefault="00B94430" w:rsidP="00F354AD">
            <w:pPr>
              <w:pStyle w:val="TAL"/>
              <w:rPr>
                <w:lang w:eastAsia="zh-CN"/>
              </w:rPr>
            </w:pPr>
            <w:proofErr w:type="spellStart"/>
            <w:r>
              <w:rPr>
                <w:lang w:eastAsia="zh-CN"/>
              </w:rPr>
              <w:t>IpAddr</w:t>
            </w:r>
            <w:proofErr w:type="spellEnd"/>
          </w:p>
        </w:tc>
        <w:tc>
          <w:tcPr>
            <w:tcW w:w="355" w:type="dxa"/>
          </w:tcPr>
          <w:p w14:paraId="790B3EF6" w14:textId="77777777" w:rsidR="00B94430" w:rsidRDefault="00B94430" w:rsidP="00F354AD">
            <w:pPr>
              <w:pStyle w:val="TAC"/>
              <w:rPr>
                <w:lang w:eastAsia="zh-CN"/>
              </w:rPr>
            </w:pPr>
            <w:r>
              <w:rPr>
                <w:lang w:eastAsia="zh-CN"/>
              </w:rPr>
              <w:t>C</w:t>
            </w:r>
          </w:p>
        </w:tc>
        <w:tc>
          <w:tcPr>
            <w:tcW w:w="1143" w:type="dxa"/>
            <w:gridSpan w:val="2"/>
          </w:tcPr>
          <w:p w14:paraId="3F7B5B2E" w14:textId="77777777" w:rsidR="00B94430" w:rsidRDefault="00B94430" w:rsidP="00F354AD">
            <w:pPr>
              <w:pStyle w:val="TAC"/>
              <w:rPr>
                <w:lang w:eastAsia="zh-CN"/>
              </w:rPr>
            </w:pPr>
            <w:r>
              <w:rPr>
                <w:lang w:eastAsia="zh-CN"/>
              </w:rPr>
              <w:t>0..1</w:t>
            </w:r>
          </w:p>
        </w:tc>
        <w:tc>
          <w:tcPr>
            <w:tcW w:w="2980" w:type="dxa"/>
            <w:gridSpan w:val="2"/>
          </w:tcPr>
          <w:p w14:paraId="7A65B844" w14:textId="77777777" w:rsidR="00B94430" w:rsidRDefault="00B94430" w:rsidP="00F354A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B5B10A0" w14:textId="77777777" w:rsidR="00B94430" w:rsidRDefault="00B94430" w:rsidP="00F354AD">
            <w:pPr>
              <w:pStyle w:val="TAL"/>
              <w:rPr>
                <w:rFonts w:cs="Arial"/>
                <w:noProof/>
                <w:szCs w:val="18"/>
              </w:rPr>
            </w:pPr>
            <w:r>
              <w:rPr>
                <w:rFonts w:cs="Arial"/>
                <w:noProof/>
                <w:szCs w:val="18"/>
              </w:rPr>
              <w:t>Dispersion</w:t>
            </w:r>
          </w:p>
        </w:tc>
      </w:tr>
      <w:tr w:rsidR="00B94430" w14:paraId="15FCAD2C" w14:textId="77777777" w:rsidTr="00F354AD">
        <w:trPr>
          <w:gridBefore w:val="1"/>
          <w:wBefore w:w="518" w:type="dxa"/>
          <w:jc w:val="center"/>
        </w:trPr>
        <w:tc>
          <w:tcPr>
            <w:tcW w:w="1575" w:type="dxa"/>
            <w:gridSpan w:val="2"/>
          </w:tcPr>
          <w:p w14:paraId="21542D83" w14:textId="77777777" w:rsidR="00B94430" w:rsidRDefault="00B94430" w:rsidP="00F354AD">
            <w:pPr>
              <w:pStyle w:val="TAL"/>
              <w:rPr>
                <w:lang w:eastAsia="zh-CN"/>
              </w:rPr>
            </w:pPr>
            <w:proofErr w:type="spellStart"/>
            <w:r>
              <w:rPr>
                <w:lang w:eastAsia="zh-CN"/>
              </w:rPr>
              <w:t>transacInfos</w:t>
            </w:r>
            <w:proofErr w:type="spellEnd"/>
          </w:p>
        </w:tc>
        <w:tc>
          <w:tcPr>
            <w:tcW w:w="1878" w:type="dxa"/>
            <w:gridSpan w:val="3"/>
          </w:tcPr>
          <w:p w14:paraId="3562C0CC"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288B3385" w14:textId="77777777" w:rsidR="00B94430" w:rsidRDefault="00B94430" w:rsidP="00F354AD">
            <w:pPr>
              <w:pStyle w:val="TAC"/>
              <w:rPr>
                <w:lang w:eastAsia="zh-CN"/>
              </w:rPr>
            </w:pPr>
            <w:r>
              <w:rPr>
                <w:lang w:eastAsia="zh-CN"/>
              </w:rPr>
              <w:t>C</w:t>
            </w:r>
          </w:p>
        </w:tc>
        <w:tc>
          <w:tcPr>
            <w:tcW w:w="1143" w:type="dxa"/>
            <w:gridSpan w:val="2"/>
          </w:tcPr>
          <w:p w14:paraId="7F442DE2" w14:textId="77777777" w:rsidR="00B94430" w:rsidRDefault="00B94430" w:rsidP="00F354AD">
            <w:pPr>
              <w:pStyle w:val="TAC"/>
              <w:rPr>
                <w:lang w:eastAsia="zh-CN"/>
              </w:rPr>
            </w:pPr>
            <w:proofErr w:type="gramStart"/>
            <w:r>
              <w:rPr>
                <w:lang w:eastAsia="zh-CN"/>
              </w:rPr>
              <w:t>1..N</w:t>
            </w:r>
            <w:proofErr w:type="gramEnd"/>
          </w:p>
        </w:tc>
        <w:tc>
          <w:tcPr>
            <w:tcW w:w="2980" w:type="dxa"/>
            <w:gridSpan w:val="2"/>
          </w:tcPr>
          <w:p w14:paraId="75A13C9F" w14:textId="77777777" w:rsidR="00B94430" w:rsidRDefault="00B94430" w:rsidP="00F354A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59F93FA" w14:textId="77777777" w:rsidR="00B94430" w:rsidRDefault="00B94430" w:rsidP="00F354AD">
            <w:pPr>
              <w:pStyle w:val="TAL"/>
              <w:rPr>
                <w:rFonts w:cs="Arial"/>
                <w:noProof/>
                <w:szCs w:val="18"/>
              </w:rPr>
            </w:pPr>
            <w:r w:rsidRPr="00D21B15">
              <w:rPr>
                <w:rFonts w:cs="Arial"/>
                <w:noProof/>
                <w:szCs w:val="18"/>
              </w:rPr>
              <w:t>Dispersion</w:t>
            </w:r>
          </w:p>
        </w:tc>
      </w:tr>
      <w:tr w:rsidR="00B94430" w14:paraId="0DA8D17A" w14:textId="77777777" w:rsidTr="00F354AD">
        <w:trPr>
          <w:gridBefore w:val="1"/>
          <w:wBefore w:w="518" w:type="dxa"/>
          <w:jc w:val="center"/>
        </w:trPr>
        <w:tc>
          <w:tcPr>
            <w:tcW w:w="1575" w:type="dxa"/>
            <w:gridSpan w:val="2"/>
          </w:tcPr>
          <w:p w14:paraId="198C322D" w14:textId="77777777" w:rsidR="00B94430" w:rsidRDefault="00B94430" w:rsidP="00F354AD">
            <w:pPr>
              <w:pStyle w:val="TAL"/>
              <w:rPr>
                <w:noProof/>
              </w:rPr>
            </w:pPr>
            <w:r>
              <w:rPr>
                <w:noProof/>
              </w:rPr>
              <w:t>sourceDnai</w:t>
            </w:r>
          </w:p>
        </w:tc>
        <w:tc>
          <w:tcPr>
            <w:tcW w:w="1878" w:type="dxa"/>
            <w:gridSpan w:val="3"/>
          </w:tcPr>
          <w:p w14:paraId="326D9CE0" w14:textId="77777777" w:rsidR="00B94430" w:rsidRDefault="00B94430" w:rsidP="00F354AD">
            <w:pPr>
              <w:pStyle w:val="TAL"/>
              <w:rPr>
                <w:noProof/>
              </w:rPr>
            </w:pPr>
            <w:r>
              <w:rPr>
                <w:noProof/>
              </w:rPr>
              <w:t>Dnai</w:t>
            </w:r>
          </w:p>
        </w:tc>
        <w:tc>
          <w:tcPr>
            <w:tcW w:w="355" w:type="dxa"/>
          </w:tcPr>
          <w:p w14:paraId="3227FD84" w14:textId="77777777" w:rsidR="00B94430" w:rsidRDefault="00B94430" w:rsidP="00F354AD">
            <w:pPr>
              <w:pStyle w:val="TAC"/>
              <w:rPr>
                <w:noProof/>
              </w:rPr>
            </w:pPr>
            <w:r>
              <w:rPr>
                <w:noProof/>
              </w:rPr>
              <w:t>C</w:t>
            </w:r>
          </w:p>
        </w:tc>
        <w:tc>
          <w:tcPr>
            <w:tcW w:w="1143" w:type="dxa"/>
            <w:gridSpan w:val="2"/>
          </w:tcPr>
          <w:p w14:paraId="43357703" w14:textId="77777777" w:rsidR="00B94430" w:rsidRDefault="00B94430" w:rsidP="00F354AD">
            <w:pPr>
              <w:pStyle w:val="TAC"/>
              <w:rPr>
                <w:noProof/>
              </w:rPr>
            </w:pPr>
            <w:r>
              <w:rPr>
                <w:noProof/>
              </w:rPr>
              <w:t>0..1</w:t>
            </w:r>
          </w:p>
        </w:tc>
        <w:tc>
          <w:tcPr>
            <w:tcW w:w="2980" w:type="dxa"/>
            <w:gridSpan w:val="2"/>
          </w:tcPr>
          <w:p w14:paraId="7523818F"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E2E321F" w14:textId="77777777" w:rsidR="00B94430" w:rsidRPr="006208A3" w:rsidRDefault="00B94430" w:rsidP="00F354AD">
            <w:pPr>
              <w:keepNext/>
              <w:keepLines/>
              <w:spacing w:after="0"/>
              <w:rPr>
                <w:rFonts w:ascii="Arial" w:hAnsi="Arial"/>
                <w:noProof/>
                <w:sz w:val="18"/>
              </w:rPr>
            </w:pPr>
          </w:p>
          <w:p w14:paraId="7D45D41B" w14:textId="77777777" w:rsidR="00B94430" w:rsidRDefault="00B94430" w:rsidP="00F354AD">
            <w:pPr>
              <w:pStyle w:val="TAL"/>
              <w:rPr>
                <w:rFonts w:cs="Arial"/>
                <w:noProof/>
                <w:szCs w:val="18"/>
              </w:rPr>
            </w:pPr>
            <w:r w:rsidRPr="006208A3">
              <w:rPr>
                <w:noProof/>
              </w:rPr>
              <w:t>(NOTE 1, NOTE 2)</w:t>
            </w:r>
          </w:p>
        </w:tc>
        <w:tc>
          <w:tcPr>
            <w:tcW w:w="1737" w:type="dxa"/>
            <w:gridSpan w:val="2"/>
          </w:tcPr>
          <w:p w14:paraId="7AE711F5" w14:textId="77777777" w:rsidR="00B94430" w:rsidRDefault="00B94430" w:rsidP="00F354AD">
            <w:pPr>
              <w:pStyle w:val="TAL"/>
              <w:rPr>
                <w:rFonts w:cs="Arial"/>
                <w:noProof/>
                <w:szCs w:val="18"/>
              </w:rPr>
            </w:pPr>
          </w:p>
        </w:tc>
      </w:tr>
      <w:tr w:rsidR="00B94430" w14:paraId="77D3717F" w14:textId="77777777" w:rsidTr="00F354AD">
        <w:trPr>
          <w:gridBefore w:val="1"/>
          <w:wBefore w:w="518" w:type="dxa"/>
          <w:jc w:val="center"/>
        </w:trPr>
        <w:tc>
          <w:tcPr>
            <w:tcW w:w="1575" w:type="dxa"/>
            <w:gridSpan w:val="2"/>
          </w:tcPr>
          <w:p w14:paraId="2078F756" w14:textId="77777777" w:rsidR="00B94430" w:rsidRDefault="00B94430" w:rsidP="00F354AD">
            <w:pPr>
              <w:pStyle w:val="TAL"/>
              <w:rPr>
                <w:noProof/>
              </w:rPr>
            </w:pPr>
            <w:r>
              <w:rPr>
                <w:noProof/>
              </w:rPr>
              <w:t>targetDnai</w:t>
            </w:r>
          </w:p>
        </w:tc>
        <w:tc>
          <w:tcPr>
            <w:tcW w:w="1878" w:type="dxa"/>
            <w:gridSpan w:val="3"/>
          </w:tcPr>
          <w:p w14:paraId="5BB552B1" w14:textId="77777777" w:rsidR="00B94430" w:rsidRDefault="00B94430" w:rsidP="00F354AD">
            <w:pPr>
              <w:pStyle w:val="TAL"/>
              <w:rPr>
                <w:noProof/>
              </w:rPr>
            </w:pPr>
            <w:r>
              <w:rPr>
                <w:noProof/>
              </w:rPr>
              <w:t>Dnai</w:t>
            </w:r>
          </w:p>
        </w:tc>
        <w:tc>
          <w:tcPr>
            <w:tcW w:w="355" w:type="dxa"/>
          </w:tcPr>
          <w:p w14:paraId="56322FD5" w14:textId="77777777" w:rsidR="00B94430" w:rsidRDefault="00B94430" w:rsidP="00F354AD">
            <w:pPr>
              <w:pStyle w:val="TAC"/>
              <w:rPr>
                <w:noProof/>
              </w:rPr>
            </w:pPr>
            <w:r>
              <w:rPr>
                <w:noProof/>
              </w:rPr>
              <w:t>C</w:t>
            </w:r>
          </w:p>
        </w:tc>
        <w:tc>
          <w:tcPr>
            <w:tcW w:w="1143" w:type="dxa"/>
            <w:gridSpan w:val="2"/>
          </w:tcPr>
          <w:p w14:paraId="5E61EEEB" w14:textId="77777777" w:rsidR="00B94430" w:rsidRDefault="00B94430" w:rsidP="00F354AD">
            <w:pPr>
              <w:pStyle w:val="TAC"/>
              <w:rPr>
                <w:noProof/>
              </w:rPr>
            </w:pPr>
            <w:r>
              <w:rPr>
                <w:noProof/>
              </w:rPr>
              <w:t>0..1</w:t>
            </w:r>
          </w:p>
        </w:tc>
        <w:tc>
          <w:tcPr>
            <w:tcW w:w="2980" w:type="dxa"/>
            <w:gridSpan w:val="2"/>
          </w:tcPr>
          <w:p w14:paraId="6E17A6D4"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67FDB7" w14:textId="77777777" w:rsidR="00B94430" w:rsidRPr="006208A3" w:rsidRDefault="00B94430" w:rsidP="00F354AD">
            <w:pPr>
              <w:keepNext/>
              <w:keepLines/>
              <w:spacing w:after="0"/>
              <w:rPr>
                <w:rFonts w:ascii="Arial" w:hAnsi="Arial"/>
                <w:noProof/>
                <w:sz w:val="18"/>
              </w:rPr>
            </w:pPr>
          </w:p>
          <w:p w14:paraId="5C7D2221" w14:textId="77777777" w:rsidR="00B94430" w:rsidRDefault="00B94430" w:rsidP="00F354AD">
            <w:pPr>
              <w:pStyle w:val="TAL"/>
              <w:rPr>
                <w:rFonts w:cs="Arial"/>
                <w:noProof/>
                <w:szCs w:val="18"/>
              </w:rPr>
            </w:pPr>
            <w:r w:rsidRPr="006208A3">
              <w:rPr>
                <w:noProof/>
              </w:rPr>
              <w:t>(NOTE 1, NOTE 2)</w:t>
            </w:r>
          </w:p>
        </w:tc>
        <w:tc>
          <w:tcPr>
            <w:tcW w:w="1737" w:type="dxa"/>
            <w:gridSpan w:val="2"/>
          </w:tcPr>
          <w:p w14:paraId="47934539" w14:textId="77777777" w:rsidR="00B94430" w:rsidRDefault="00B94430" w:rsidP="00F354AD">
            <w:pPr>
              <w:pStyle w:val="TAL"/>
              <w:rPr>
                <w:rFonts w:cs="Arial"/>
                <w:noProof/>
                <w:szCs w:val="18"/>
              </w:rPr>
            </w:pPr>
          </w:p>
        </w:tc>
      </w:tr>
      <w:tr w:rsidR="00B94430" w14:paraId="4C408C0B" w14:textId="77777777" w:rsidTr="00F354AD">
        <w:trPr>
          <w:gridBefore w:val="1"/>
          <w:wBefore w:w="518" w:type="dxa"/>
          <w:jc w:val="center"/>
        </w:trPr>
        <w:tc>
          <w:tcPr>
            <w:tcW w:w="1575" w:type="dxa"/>
            <w:gridSpan w:val="2"/>
          </w:tcPr>
          <w:p w14:paraId="05B61485" w14:textId="77777777" w:rsidR="00B94430" w:rsidRDefault="00B94430" w:rsidP="00F354AD">
            <w:pPr>
              <w:pStyle w:val="TAL"/>
              <w:rPr>
                <w:noProof/>
              </w:rPr>
            </w:pPr>
            <w:r>
              <w:rPr>
                <w:noProof/>
              </w:rPr>
              <w:t>dnaiChgType</w:t>
            </w:r>
          </w:p>
        </w:tc>
        <w:tc>
          <w:tcPr>
            <w:tcW w:w="1878" w:type="dxa"/>
            <w:gridSpan w:val="3"/>
          </w:tcPr>
          <w:p w14:paraId="353DDDB3" w14:textId="77777777" w:rsidR="00B94430" w:rsidRDefault="00B94430" w:rsidP="00F354AD">
            <w:pPr>
              <w:pStyle w:val="TAL"/>
              <w:rPr>
                <w:noProof/>
              </w:rPr>
            </w:pPr>
            <w:r>
              <w:rPr>
                <w:noProof/>
              </w:rPr>
              <w:t>DnaiChangeType</w:t>
            </w:r>
          </w:p>
        </w:tc>
        <w:tc>
          <w:tcPr>
            <w:tcW w:w="355" w:type="dxa"/>
          </w:tcPr>
          <w:p w14:paraId="216EFC63" w14:textId="77777777" w:rsidR="00B94430" w:rsidRDefault="00B94430" w:rsidP="00F354AD">
            <w:pPr>
              <w:pStyle w:val="TAC"/>
              <w:rPr>
                <w:noProof/>
              </w:rPr>
            </w:pPr>
            <w:r>
              <w:rPr>
                <w:noProof/>
              </w:rPr>
              <w:t>C</w:t>
            </w:r>
          </w:p>
        </w:tc>
        <w:tc>
          <w:tcPr>
            <w:tcW w:w="1143" w:type="dxa"/>
            <w:gridSpan w:val="2"/>
          </w:tcPr>
          <w:p w14:paraId="39D52C12" w14:textId="77777777" w:rsidR="00B94430" w:rsidRDefault="00B94430" w:rsidP="00F354AD">
            <w:pPr>
              <w:pStyle w:val="TAC"/>
              <w:rPr>
                <w:noProof/>
              </w:rPr>
            </w:pPr>
            <w:r>
              <w:rPr>
                <w:noProof/>
              </w:rPr>
              <w:t>0..1</w:t>
            </w:r>
          </w:p>
        </w:tc>
        <w:tc>
          <w:tcPr>
            <w:tcW w:w="2980" w:type="dxa"/>
            <w:gridSpan w:val="2"/>
          </w:tcPr>
          <w:p w14:paraId="42087AAB" w14:textId="77777777" w:rsidR="00B94430" w:rsidRDefault="00B94430" w:rsidP="00F354AD">
            <w:pPr>
              <w:pStyle w:val="TAL"/>
              <w:rPr>
                <w:noProof/>
              </w:rPr>
            </w:pPr>
            <w:r>
              <w:rPr>
                <w:noProof/>
              </w:rPr>
              <w:t>DNAI Change Type. Shall be included for event "UP_PATH_CH".</w:t>
            </w:r>
          </w:p>
        </w:tc>
        <w:tc>
          <w:tcPr>
            <w:tcW w:w="1737" w:type="dxa"/>
            <w:gridSpan w:val="2"/>
          </w:tcPr>
          <w:p w14:paraId="5A56BA93" w14:textId="77777777" w:rsidR="00B94430" w:rsidRDefault="00B94430" w:rsidP="00F354AD">
            <w:pPr>
              <w:pStyle w:val="TAL"/>
              <w:rPr>
                <w:rFonts w:cs="Arial"/>
                <w:noProof/>
                <w:szCs w:val="18"/>
              </w:rPr>
            </w:pPr>
          </w:p>
        </w:tc>
      </w:tr>
      <w:tr w:rsidR="00B94430" w14:paraId="3B5ECB50" w14:textId="77777777" w:rsidTr="00F354AD">
        <w:trPr>
          <w:gridBefore w:val="1"/>
          <w:wBefore w:w="518" w:type="dxa"/>
          <w:jc w:val="center"/>
        </w:trPr>
        <w:tc>
          <w:tcPr>
            <w:tcW w:w="1575" w:type="dxa"/>
            <w:gridSpan w:val="2"/>
          </w:tcPr>
          <w:p w14:paraId="63495863" w14:textId="77777777" w:rsidR="00B94430" w:rsidRDefault="00B94430" w:rsidP="00F354AD">
            <w:pPr>
              <w:pStyle w:val="TAL"/>
              <w:rPr>
                <w:noProof/>
              </w:rPr>
            </w:pPr>
            <w:r>
              <w:rPr>
                <w:rFonts w:cs="Arial"/>
                <w:noProof/>
              </w:rPr>
              <w:t>t</w:t>
            </w:r>
            <w:r w:rsidRPr="004911DE">
              <w:rPr>
                <w:rFonts w:cs="Arial"/>
                <w:noProof/>
              </w:rPr>
              <w:t>raffRouteReqOutcome</w:t>
            </w:r>
          </w:p>
        </w:tc>
        <w:tc>
          <w:tcPr>
            <w:tcW w:w="1878" w:type="dxa"/>
            <w:gridSpan w:val="3"/>
          </w:tcPr>
          <w:p w14:paraId="0FD0B85E" w14:textId="77777777" w:rsidR="00B94430" w:rsidRDefault="00B94430" w:rsidP="00F354AD">
            <w:pPr>
              <w:pStyle w:val="TAL"/>
              <w:rPr>
                <w:noProof/>
              </w:rPr>
            </w:pPr>
            <w:r w:rsidRPr="004911DE">
              <w:rPr>
                <w:rFonts w:cs="Arial"/>
                <w:noProof/>
              </w:rPr>
              <w:t>TraffRouteReqOutcome</w:t>
            </w:r>
          </w:p>
        </w:tc>
        <w:tc>
          <w:tcPr>
            <w:tcW w:w="355" w:type="dxa"/>
          </w:tcPr>
          <w:p w14:paraId="553D9EED" w14:textId="77777777" w:rsidR="00B94430" w:rsidRDefault="00B94430" w:rsidP="00F354AD">
            <w:pPr>
              <w:pStyle w:val="TAC"/>
              <w:rPr>
                <w:noProof/>
              </w:rPr>
            </w:pPr>
            <w:r>
              <w:rPr>
                <w:rFonts w:cs="Arial"/>
                <w:noProof/>
              </w:rPr>
              <w:t>C</w:t>
            </w:r>
          </w:p>
        </w:tc>
        <w:tc>
          <w:tcPr>
            <w:tcW w:w="1143" w:type="dxa"/>
            <w:gridSpan w:val="2"/>
          </w:tcPr>
          <w:p w14:paraId="3806CD74" w14:textId="77777777" w:rsidR="00B94430" w:rsidRDefault="00B94430" w:rsidP="00F354AD">
            <w:pPr>
              <w:pStyle w:val="TAC"/>
              <w:rPr>
                <w:noProof/>
              </w:rPr>
            </w:pPr>
            <w:r>
              <w:rPr>
                <w:rFonts w:cs="Arial"/>
                <w:noProof/>
              </w:rPr>
              <w:t>0..1</w:t>
            </w:r>
          </w:p>
        </w:tc>
        <w:tc>
          <w:tcPr>
            <w:tcW w:w="2980" w:type="dxa"/>
            <w:gridSpan w:val="2"/>
          </w:tcPr>
          <w:p w14:paraId="7804AF6F" w14:textId="77777777" w:rsidR="00B94430" w:rsidRDefault="00B94430" w:rsidP="00F354AD">
            <w:pPr>
              <w:pStyle w:val="TAL"/>
              <w:rPr>
                <w:noProof/>
              </w:rPr>
            </w:pPr>
            <w:r>
              <w:rPr>
                <w:noProof/>
              </w:rPr>
              <w:t>Contains the installation outcome of requested traffic routing requirements.</w:t>
            </w:r>
          </w:p>
          <w:p w14:paraId="66CB1C6C" w14:textId="77777777" w:rsidR="00B94430" w:rsidRDefault="00B94430" w:rsidP="00F354AD">
            <w:pPr>
              <w:pStyle w:val="TAL"/>
              <w:rPr>
                <w:noProof/>
              </w:rPr>
            </w:pPr>
          </w:p>
          <w:p w14:paraId="190E590B" w14:textId="77777777" w:rsidR="00B94430" w:rsidRDefault="00B94430" w:rsidP="00F354A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67AAD7F" w14:textId="77777777" w:rsidR="00B94430" w:rsidRDefault="00B94430" w:rsidP="00F354AD">
            <w:pPr>
              <w:pStyle w:val="TAL"/>
              <w:rPr>
                <w:rFonts w:cs="Arial"/>
                <w:noProof/>
                <w:szCs w:val="18"/>
              </w:rPr>
            </w:pPr>
            <w:r w:rsidRPr="004911DE">
              <w:rPr>
                <w:rFonts w:cs="Arial"/>
                <w:noProof/>
              </w:rPr>
              <w:t>TraffRouteReqOutcome</w:t>
            </w:r>
          </w:p>
        </w:tc>
      </w:tr>
      <w:tr w:rsidR="00B94430" w14:paraId="66C1EB26" w14:textId="77777777" w:rsidTr="00F354AD">
        <w:trPr>
          <w:gridBefore w:val="1"/>
          <w:wBefore w:w="518" w:type="dxa"/>
          <w:jc w:val="center"/>
        </w:trPr>
        <w:tc>
          <w:tcPr>
            <w:tcW w:w="1575" w:type="dxa"/>
            <w:gridSpan w:val="2"/>
          </w:tcPr>
          <w:p w14:paraId="3EAA7E4D" w14:textId="77777777" w:rsidR="00B94430" w:rsidRDefault="00B94430" w:rsidP="00F354A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DBC1954" w14:textId="77777777" w:rsidR="00B94430" w:rsidRDefault="00B94430" w:rsidP="00F354A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24247EB0" w14:textId="77777777" w:rsidR="00B94430" w:rsidRDefault="00B94430" w:rsidP="00F354AD">
            <w:pPr>
              <w:pStyle w:val="TAC"/>
              <w:rPr>
                <w:noProof/>
              </w:rPr>
            </w:pPr>
            <w:r>
              <w:rPr>
                <w:lang w:eastAsia="zh-CN"/>
              </w:rPr>
              <w:t>O</w:t>
            </w:r>
          </w:p>
        </w:tc>
        <w:tc>
          <w:tcPr>
            <w:tcW w:w="1143" w:type="dxa"/>
            <w:gridSpan w:val="2"/>
          </w:tcPr>
          <w:p w14:paraId="271CF13E" w14:textId="77777777" w:rsidR="00B94430" w:rsidRDefault="00B94430" w:rsidP="00F354AD">
            <w:pPr>
              <w:pStyle w:val="TAC"/>
              <w:rPr>
                <w:noProof/>
              </w:rPr>
            </w:pPr>
            <w:proofErr w:type="gramStart"/>
            <w:r>
              <w:rPr>
                <w:lang w:eastAsia="zh-CN"/>
              </w:rPr>
              <w:t>1..N</w:t>
            </w:r>
            <w:proofErr w:type="gramEnd"/>
          </w:p>
        </w:tc>
        <w:tc>
          <w:tcPr>
            <w:tcW w:w="2980" w:type="dxa"/>
            <w:gridSpan w:val="2"/>
          </w:tcPr>
          <w:p w14:paraId="1C5FA00E" w14:textId="77777777" w:rsidR="00B94430" w:rsidRDefault="00B94430" w:rsidP="00F354A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8C0C55" w14:textId="77777777" w:rsidR="00B94430" w:rsidRDefault="00B94430" w:rsidP="00F354AD">
            <w:pPr>
              <w:pStyle w:val="TAL"/>
              <w:rPr>
                <w:rFonts w:cs="Arial"/>
                <w:noProof/>
                <w:szCs w:val="18"/>
              </w:rPr>
            </w:pPr>
            <w:proofErr w:type="spellStart"/>
            <w:r>
              <w:rPr>
                <w:rFonts w:cs="Arial"/>
                <w:szCs w:val="18"/>
                <w:lang w:eastAsia="zh-CN"/>
              </w:rPr>
              <w:t>CommonEASDNAI</w:t>
            </w:r>
            <w:proofErr w:type="spellEnd"/>
          </w:p>
        </w:tc>
      </w:tr>
      <w:tr w:rsidR="00B94430" w14:paraId="5890A544" w14:textId="77777777" w:rsidTr="00F354AD">
        <w:trPr>
          <w:gridBefore w:val="1"/>
          <w:wBefore w:w="518" w:type="dxa"/>
          <w:jc w:val="center"/>
        </w:trPr>
        <w:tc>
          <w:tcPr>
            <w:tcW w:w="1575" w:type="dxa"/>
            <w:gridSpan w:val="2"/>
          </w:tcPr>
          <w:p w14:paraId="3866FB94" w14:textId="77777777" w:rsidR="00B94430" w:rsidRDefault="00B94430" w:rsidP="00F354AD">
            <w:pPr>
              <w:pStyle w:val="TAL"/>
              <w:rPr>
                <w:noProof/>
                <w:lang w:eastAsia="zh-CN"/>
              </w:rPr>
            </w:pPr>
            <w:r>
              <w:rPr>
                <w:noProof/>
                <w:lang w:eastAsia="zh-CN"/>
              </w:rPr>
              <w:t>easRediscoverInd</w:t>
            </w:r>
          </w:p>
        </w:tc>
        <w:tc>
          <w:tcPr>
            <w:tcW w:w="1878" w:type="dxa"/>
            <w:gridSpan w:val="3"/>
          </w:tcPr>
          <w:p w14:paraId="61CE3062" w14:textId="77777777" w:rsidR="00B94430" w:rsidRDefault="00B94430" w:rsidP="00F354AD">
            <w:pPr>
              <w:pStyle w:val="TAL"/>
              <w:rPr>
                <w:lang w:eastAsia="zh-CN"/>
              </w:rPr>
            </w:pPr>
            <w:proofErr w:type="spellStart"/>
            <w:r>
              <w:t>boolean</w:t>
            </w:r>
            <w:proofErr w:type="spellEnd"/>
          </w:p>
        </w:tc>
        <w:tc>
          <w:tcPr>
            <w:tcW w:w="355" w:type="dxa"/>
          </w:tcPr>
          <w:p w14:paraId="3E2314B7" w14:textId="77777777" w:rsidR="00B94430" w:rsidRDefault="00B94430" w:rsidP="00F354AD">
            <w:pPr>
              <w:pStyle w:val="TAC"/>
              <w:rPr>
                <w:lang w:eastAsia="zh-CN"/>
              </w:rPr>
            </w:pPr>
            <w:r>
              <w:t>O</w:t>
            </w:r>
          </w:p>
        </w:tc>
        <w:tc>
          <w:tcPr>
            <w:tcW w:w="1143" w:type="dxa"/>
            <w:gridSpan w:val="2"/>
          </w:tcPr>
          <w:p w14:paraId="62DE86A5" w14:textId="77777777" w:rsidR="00B94430" w:rsidRDefault="00B94430" w:rsidP="00F354AD">
            <w:pPr>
              <w:pStyle w:val="TAC"/>
              <w:rPr>
                <w:lang w:eastAsia="zh-CN"/>
              </w:rPr>
            </w:pPr>
            <w:r>
              <w:t>0..1</w:t>
            </w:r>
          </w:p>
        </w:tc>
        <w:tc>
          <w:tcPr>
            <w:tcW w:w="2980" w:type="dxa"/>
            <w:gridSpan w:val="2"/>
          </w:tcPr>
          <w:p w14:paraId="0DE063CD" w14:textId="77777777" w:rsidR="00B94430" w:rsidRDefault="00B94430" w:rsidP="00F354A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74616C9C" w14:textId="77777777" w:rsidR="00B94430"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60269352" w14:textId="77777777" w:rsidTr="00F354AD">
        <w:trPr>
          <w:gridBefore w:val="1"/>
          <w:wBefore w:w="518" w:type="dxa"/>
          <w:jc w:val="center"/>
        </w:trPr>
        <w:tc>
          <w:tcPr>
            <w:tcW w:w="1575" w:type="dxa"/>
            <w:gridSpan w:val="2"/>
          </w:tcPr>
          <w:p w14:paraId="402100A3" w14:textId="77777777" w:rsidR="00B94430" w:rsidRDefault="00B94430" w:rsidP="00F354AD">
            <w:pPr>
              <w:pStyle w:val="TAL"/>
              <w:rPr>
                <w:noProof/>
                <w:lang w:eastAsia="zh-CN"/>
              </w:rPr>
            </w:pPr>
            <w:r>
              <w:rPr>
                <w:noProof/>
                <w:lang w:eastAsia="zh-CN"/>
              </w:rPr>
              <w:t>candDnaisPrioInd</w:t>
            </w:r>
          </w:p>
        </w:tc>
        <w:tc>
          <w:tcPr>
            <w:tcW w:w="1878" w:type="dxa"/>
            <w:gridSpan w:val="3"/>
          </w:tcPr>
          <w:p w14:paraId="4D224C60" w14:textId="77777777" w:rsidR="00B94430" w:rsidRDefault="00B94430" w:rsidP="00F354AD">
            <w:pPr>
              <w:pStyle w:val="TAL"/>
              <w:rPr>
                <w:lang w:eastAsia="zh-CN"/>
              </w:rPr>
            </w:pPr>
            <w:proofErr w:type="spellStart"/>
            <w:r>
              <w:rPr>
                <w:lang w:eastAsia="zh-CN"/>
              </w:rPr>
              <w:t>boolean</w:t>
            </w:r>
            <w:proofErr w:type="spellEnd"/>
          </w:p>
        </w:tc>
        <w:tc>
          <w:tcPr>
            <w:tcW w:w="355" w:type="dxa"/>
          </w:tcPr>
          <w:p w14:paraId="37D8CC94" w14:textId="77777777" w:rsidR="00B94430" w:rsidRDefault="00B94430" w:rsidP="00F354AD">
            <w:pPr>
              <w:pStyle w:val="TAC"/>
              <w:rPr>
                <w:lang w:eastAsia="zh-CN"/>
              </w:rPr>
            </w:pPr>
            <w:r>
              <w:rPr>
                <w:lang w:eastAsia="zh-CN"/>
              </w:rPr>
              <w:t>O</w:t>
            </w:r>
          </w:p>
        </w:tc>
        <w:tc>
          <w:tcPr>
            <w:tcW w:w="1143" w:type="dxa"/>
            <w:gridSpan w:val="2"/>
          </w:tcPr>
          <w:p w14:paraId="132D0B1B" w14:textId="77777777" w:rsidR="00B94430" w:rsidRDefault="00B94430" w:rsidP="00F354AD">
            <w:pPr>
              <w:pStyle w:val="TAC"/>
              <w:rPr>
                <w:lang w:eastAsia="zh-CN"/>
              </w:rPr>
            </w:pPr>
            <w:r>
              <w:rPr>
                <w:lang w:eastAsia="zh-CN"/>
              </w:rPr>
              <w:t>0..1</w:t>
            </w:r>
          </w:p>
        </w:tc>
        <w:tc>
          <w:tcPr>
            <w:tcW w:w="2980" w:type="dxa"/>
            <w:gridSpan w:val="2"/>
          </w:tcPr>
          <w:p w14:paraId="420FCD45" w14:textId="77777777" w:rsidR="00B94430" w:rsidRDefault="00B94430" w:rsidP="00F354AD">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342AE53" w14:textId="77777777" w:rsidR="00B94430" w:rsidRDefault="00B94430" w:rsidP="00F354AD">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B94430" w14:paraId="02D57857" w14:textId="77777777" w:rsidTr="00F354AD">
        <w:trPr>
          <w:gridBefore w:val="1"/>
          <w:wBefore w:w="518" w:type="dxa"/>
          <w:jc w:val="center"/>
        </w:trPr>
        <w:tc>
          <w:tcPr>
            <w:tcW w:w="1575" w:type="dxa"/>
            <w:gridSpan w:val="2"/>
          </w:tcPr>
          <w:p w14:paraId="42EEA3A7" w14:textId="77777777" w:rsidR="00B94430" w:rsidRDefault="00B94430" w:rsidP="00F354AD">
            <w:pPr>
              <w:pStyle w:val="TAL"/>
              <w:rPr>
                <w:noProof/>
                <w:lang w:eastAsia="zh-CN"/>
              </w:rPr>
            </w:pPr>
            <w:r>
              <w:rPr>
                <w:noProof/>
                <w:lang w:eastAsia="zh-CN"/>
              </w:rPr>
              <w:t>trafCorreInfo</w:t>
            </w:r>
          </w:p>
        </w:tc>
        <w:tc>
          <w:tcPr>
            <w:tcW w:w="1878" w:type="dxa"/>
            <w:gridSpan w:val="3"/>
          </w:tcPr>
          <w:p w14:paraId="580928F7" w14:textId="77777777" w:rsidR="00B94430" w:rsidRDefault="00B94430" w:rsidP="00F354AD">
            <w:pPr>
              <w:pStyle w:val="TAL"/>
              <w:rPr>
                <w:lang w:eastAsia="zh-CN"/>
              </w:rPr>
            </w:pPr>
            <w:proofErr w:type="spellStart"/>
            <w:r>
              <w:rPr>
                <w:lang w:eastAsia="zh-CN"/>
              </w:rPr>
              <w:t>TrafficCorrelationNotification</w:t>
            </w:r>
            <w:proofErr w:type="spellEnd"/>
          </w:p>
        </w:tc>
        <w:tc>
          <w:tcPr>
            <w:tcW w:w="355" w:type="dxa"/>
          </w:tcPr>
          <w:p w14:paraId="727569C3" w14:textId="77777777" w:rsidR="00B94430" w:rsidRDefault="00B94430" w:rsidP="00F354AD">
            <w:pPr>
              <w:pStyle w:val="TAC"/>
              <w:rPr>
                <w:lang w:eastAsia="zh-CN"/>
              </w:rPr>
            </w:pPr>
            <w:r>
              <w:rPr>
                <w:lang w:eastAsia="zh-CN"/>
              </w:rPr>
              <w:t>C</w:t>
            </w:r>
          </w:p>
        </w:tc>
        <w:tc>
          <w:tcPr>
            <w:tcW w:w="1143" w:type="dxa"/>
            <w:gridSpan w:val="2"/>
          </w:tcPr>
          <w:p w14:paraId="1D675C79" w14:textId="77777777" w:rsidR="00B94430" w:rsidRDefault="00B94430" w:rsidP="00F354AD">
            <w:pPr>
              <w:pStyle w:val="TAC"/>
              <w:rPr>
                <w:lang w:eastAsia="zh-CN"/>
              </w:rPr>
            </w:pPr>
            <w:r>
              <w:rPr>
                <w:lang w:eastAsia="zh-CN"/>
              </w:rPr>
              <w:t>0..1</w:t>
            </w:r>
          </w:p>
        </w:tc>
        <w:tc>
          <w:tcPr>
            <w:tcW w:w="2980" w:type="dxa"/>
            <w:gridSpan w:val="2"/>
          </w:tcPr>
          <w:p w14:paraId="21534089" w14:textId="77777777" w:rsidR="00B94430" w:rsidRDefault="00B94430" w:rsidP="00F354AD">
            <w:pPr>
              <w:pStyle w:val="TAL"/>
              <w:rPr>
                <w:noProof/>
                <w:lang w:eastAsia="zh-CN"/>
              </w:rPr>
            </w:pPr>
            <w:r w:rsidRPr="00FC2391">
              <w:rPr>
                <w:noProof/>
                <w:lang w:eastAsia="zh-CN"/>
              </w:rPr>
              <w:t>Contains traffic correlation information for notification.</w:t>
            </w:r>
          </w:p>
          <w:p w14:paraId="11DF928D" w14:textId="77777777" w:rsidR="00B94430" w:rsidRDefault="00B94430" w:rsidP="00F354A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4905E957" w14:textId="77777777" w:rsidR="00B94430" w:rsidRPr="00045886"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5E4798A5" w14:textId="77777777" w:rsidTr="00F354AD">
        <w:trPr>
          <w:gridBefore w:val="1"/>
          <w:wBefore w:w="518" w:type="dxa"/>
          <w:jc w:val="center"/>
        </w:trPr>
        <w:tc>
          <w:tcPr>
            <w:tcW w:w="1575" w:type="dxa"/>
            <w:gridSpan w:val="2"/>
          </w:tcPr>
          <w:p w14:paraId="52764AE4" w14:textId="77777777" w:rsidR="00B94430" w:rsidRDefault="00B94430" w:rsidP="00F354AD">
            <w:pPr>
              <w:pStyle w:val="TAL"/>
              <w:rPr>
                <w:noProof/>
              </w:rPr>
            </w:pPr>
            <w:r>
              <w:rPr>
                <w:noProof/>
              </w:rPr>
              <w:t>sourceUeIpv4Addr</w:t>
            </w:r>
          </w:p>
        </w:tc>
        <w:tc>
          <w:tcPr>
            <w:tcW w:w="1878" w:type="dxa"/>
            <w:gridSpan w:val="3"/>
          </w:tcPr>
          <w:p w14:paraId="1F23E9E5" w14:textId="77777777" w:rsidR="00B94430" w:rsidRDefault="00B94430" w:rsidP="00F354AD">
            <w:pPr>
              <w:pStyle w:val="TAL"/>
              <w:rPr>
                <w:noProof/>
              </w:rPr>
            </w:pPr>
            <w:r>
              <w:rPr>
                <w:noProof/>
              </w:rPr>
              <w:t>Ipv4Addr</w:t>
            </w:r>
          </w:p>
        </w:tc>
        <w:tc>
          <w:tcPr>
            <w:tcW w:w="355" w:type="dxa"/>
          </w:tcPr>
          <w:p w14:paraId="3FD0B13C" w14:textId="77777777" w:rsidR="00B94430" w:rsidRDefault="00B94430" w:rsidP="00F354AD">
            <w:pPr>
              <w:pStyle w:val="TAC"/>
              <w:rPr>
                <w:noProof/>
              </w:rPr>
            </w:pPr>
            <w:r>
              <w:rPr>
                <w:noProof/>
              </w:rPr>
              <w:t>O</w:t>
            </w:r>
          </w:p>
        </w:tc>
        <w:tc>
          <w:tcPr>
            <w:tcW w:w="1143" w:type="dxa"/>
            <w:gridSpan w:val="2"/>
          </w:tcPr>
          <w:p w14:paraId="442C29BB" w14:textId="77777777" w:rsidR="00B94430" w:rsidRDefault="00B94430" w:rsidP="00F354AD">
            <w:pPr>
              <w:pStyle w:val="TAC"/>
              <w:rPr>
                <w:noProof/>
              </w:rPr>
            </w:pPr>
            <w:r>
              <w:rPr>
                <w:noProof/>
              </w:rPr>
              <w:t>0..1</w:t>
            </w:r>
          </w:p>
        </w:tc>
        <w:tc>
          <w:tcPr>
            <w:tcW w:w="2980" w:type="dxa"/>
            <w:gridSpan w:val="2"/>
          </w:tcPr>
          <w:p w14:paraId="6D49CA17" w14:textId="77777777" w:rsidR="00B94430" w:rsidRDefault="00B94430" w:rsidP="00F354AD">
            <w:pPr>
              <w:pStyle w:val="TAL"/>
              <w:rPr>
                <w:noProof/>
              </w:rPr>
            </w:pPr>
            <w:r>
              <w:rPr>
                <w:noProof/>
              </w:rPr>
              <w:t>The IPv4 Address of the served UE for the source DNAI. May be included for event "UP_PATH_CH".</w:t>
            </w:r>
          </w:p>
        </w:tc>
        <w:tc>
          <w:tcPr>
            <w:tcW w:w="1737" w:type="dxa"/>
            <w:gridSpan w:val="2"/>
          </w:tcPr>
          <w:p w14:paraId="42DAC86B" w14:textId="77777777" w:rsidR="00B94430" w:rsidRDefault="00B94430" w:rsidP="00F354AD">
            <w:pPr>
              <w:pStyle w:val="TAL"/>
              <w:rPr>
                <w:rFonts w:cs="Arial"/>
                <w:noProof/>
                <w:szCs w:val="18"/>
              </w:rPr>
            </w:pPr>
          </w:p>
        </w:tc>
      </w:tr>
      <w:tr w:rsidR="00B94430" w14:paraId="3AA41346" w14:textId="77777777" w:rsidTr="00F354AD">
        <w:trPr>
          <w:gridBefore w:val="1"/>
          <w:wBefore w:w="518" w:type="dxa"/>
          <w:jc w:val="center"/>
        </w:trPr>
        <w:tc>
          <w:tcPr>
            <w:tcW w:w="1575" w:type="dxa"/>
            <w:gridSpan w:val="2"/>
          </w:tcPr>
          <w:p w14:paraId="7BB7E1BB" w14:textId="77777777" w:rsidR="00B94430" w:rsidRDefault="00B94430" w:rsidP="00F354AD">
            <w:pPr>
              <w:pStyle w:val="TAL"/>
              <w:rPr>
                <w:noProof/>
              </w:rPr>
            </w:pPr>
            <w:r>
              <w:rPr>
                <w:noProof/>
              </w:rPr>
              <w:t>sourceUeIpv6Prefix</w:t>
            </w:r>
          </w:p>
        </w:tc>
        <w:tc>
          <w:tcPr>
            <w:tcW w:w="1878" w:type="dxa"/>
            <w:gridSpan w:val="3"/>
          </w:tcPr>
          <w:p w14:paraId="585BC36F" w14:textId="77777777" w:rsidR="00B94430" w:rsidRDefault="00B94430" w:rsidP="00F354AD">
            <w:pPr>
              <w:pStyle w:val="TAL"/>
              <w:rPr>
                <w:noProof/>
              </w:rPr>
            </w:pPr>
            <w:r>
              <w:rPr>
                <w:noProof/>
              </w:rPr>
              <w:t>Ipv6Prefix</w:t>
            </w:r>
          </w:p>
        </w:tc>
        <w:tc>
          <w:tcPr>
            <w:tcW w:w="355" w:type="dxa"/>
          </w:tcPr>
          <w:p w14:paraId="536566F2" w14:textId="77777777" w:rsidR="00B94430" w:rsidRDefault="00B94430" w:rsidP="00F354AD">
            <w:pPr>
              <w:pStyle w:val="TAC"/>
              <w:rPr>
                <w:noProof/>
              </w:rPr>
            </w:pPr>
            <w:r>
              <w:rPr>
                <w:noProof/>
              </w:rPr>
              <w:t>O</w:t>
            </w:r>
          </w:p>
        </w:tc>
        <w:tc>
          <w:tcPr>
            <w:tcW w:w="1143" w:type="dxa"/>
            <w:gridSpan w:val="2"/>
          </w:tcPr>
          <w:p w14:paraId="742B21C9" w14:textId="77777777" w:rsidR="00B94430" w:rsidRDefault="00B94430" w:rsidP="00F354AD">
            <w:pPr>
              <w:pStyle w:val="TAC"/>
              <w:rPr>
                <w:noProof/>
              </w:rPr>
            </w:pPr>
            <w:r>
              <w:rPr>
                <w:noProof/>
              </w:rPr>
              <w:t>0..1</w:t>
            </w:r>
          </w:p>
        </w:tc>
        <w:tc>
          <w:tcPr>
            <w:tcW w:w="2980" w:type="dxa"/>
            <w:gridSpan w:val="2"/>
          </w:tcPr>
          <w:p w14:paraId="35BC0DFD" w14:textId="77777777" w:rsidR="00B94430" w:rsidRDefault="00B94430" w:rsidP="00F354AD">
            <w:pPr>
              <w:pStyle w:val="TAL"/>
              <w:rPr>
                <w:noProof/>
              </w:rPr>
            </w:pPr>
            <w:r>
              <w:rPr>
                <w:noProof/>
              </w:rPr>
              <w:t>The Ipv6 Address Prefix of the served UE for the source DNAI. May be included for event "UP_PATH_CH".</w:t>
            </w:r>
          </w:p>
        </w:tc>
        <w:tc>
          <w:tcPr>
            <w:tcW w:w="1737" w:type="dxa"/>
            <w:gridSpan w:val="2"/>
          </w:tcPr>
          <w:p w14:paraId="0A716108" w14:textId="77777777" w:rsidR="00B94430" w:rsidRDefault="00B94430" w:rsidP="00F354AD">
            <w:pPr>
              <w:pStyle w:val="TAL"/>
              <w:rPr>
                <w:rFonts w:cs="Arial"/>
                <w:noProof/>
                <w:szCs w:val="18"/>
              </w:rPr>
            </w:pPr>
          </w:p>
        </w:tc>
      </w:tr>
      <w:tr w:rsidR="00B94430" w14:paraId="292817FB" w14:textId="77777777" w:rsidTr="00F354AD">
        <w:trPr>
          <w:gridBefore w:val="1"/>
          <w:wBefore w:w="518" w:type="dxa"/>
          <w:jc w:val="center"/>
        </w:trPr>
        <w:tc>
          <w:tcPr>
            <w:tcW w:w="1575" w:type="dxa"/>
            <w:gridSpan w:val="2"/>
          </w:tcPr>
          <w:p w14:paraId="43843414" w14:textId="77777777" w:rsidR="00B94430" w:rsidRDefault="00B94430" w:rsidP="00F354AD">
            <w:pPr>
              <w:pStyle w:val="TAL"/>
              <w:rPr>
                <w:noProof/>
              </w:rPr>
            </w:pPr>
            <w:r>
              <w:rPr>
                <w:noProof/>
              </w:rPr>
              <w:t>targetUeIpv4Addr</w:t>
            </w:r>
          </w:p>
        </w:tc>
        <w:tc>
          <w:tcPr>
            <w:tcW w:w="1878" w:type="dxa"/>
            <w:gridSpan w:val="3"/>
          </w:tcPr>
          <w:p w14:paraId="41CEC054" w14:textId="77777777" w:rsidR="00B94430" w:rsidRDefault="00B94430" w:rsidP="00F354AD">
            <w:pPr>
              <w:pStyle w:val="TAL"/>
              <w:rPr>
                <w:noProof/>
              </w:rPr>
            </w:pPr>
            <w:r>
              <w:rPr>
                <w:noProof/>
              </w:rPr>
              <w:t>Ipv4Addr</w:t>
            </w:r>
          </w:p>
        </w:tc>
        <w:tc>
          <w:tcPr>
            <w:tcW w:w="355" w:type="dxa"/>
          </w:tcPr>
          <w:p w14:paraId="33B520EC" w14:textId="77777777" w:rsidR="00B94430" w:rsidRDefault="00B94430" w:rsidP="00F354AD">
            <w:pPr>
              <w:pStyle w:val="TAC"/>
              <w:rPr>
                <w:noProof/>
              </w:rPr>
            </w:pPr>
            <w:r>
              <w:rPr>
                <w:noProof/>
              </w:rPr>
              <w:t>O</w:t>
            </w:r>
          </w:p>
        </w:tc>
        <w:tc>
          <w:tcPr>
            <w:tcW w:w="1143" w:type="dxa"/>
            <w:gridSpan w:val="2"/>
          </w:tcPr>
          <w:p w14:paraId="46BCBF5F" w14:textId="77777777" w:rsidR="00B94430" w:rsidRDefault="00B94430" w:rsidP="00F354AD">
            <w:pPr>
              <w:pStyle w:val="TAC"/>
              <w:rPr>
                <w:noProof/>
              </w:rPr>
            </w:pPr>
            <w:r>
              <w:rPr>
                <w:noProof/>
              </w:rPr>
              <w:t>0..1</w:t>
            </w:r>
          </w:p>
        </w:tc>
        <w:tc>
          <w:tcPr>
            <w:tcW w:w="2980" w:type="dxa"/>
            <w:gridSpan w:val="2"/>
          </w:tcPr>
          <w:p w14:paraId="52067DD8" w14:textId="77777777" w:rsidR="00B94430" w:rsidRDefault="00B94430" w:rsidP="00F354AD">
            <w:pPr>
              <w:pStyle w:val="TAL"/>
              <w:rPr>
                <w:noProof/>
              </w:rPr>
            </w:pPr>
            <w:r>
              <w:rPr>
                <w:noProof/>
              </w:rPr>
              <w:t>The IPv4 Address of the served UE for the target DNAI. May be included for event "UP_PATH_CH".</w:t>
            </w:r>
          </w:p>
        </w:tc>
        <w:tc>
          <w:tcPr>
            <w:tcW w:w="1737" w:type="dxa"/>
            <w:gridSpan w:val="2"/>
          </w:tcPr>
          <w:p w14:paraId="5E16BB9B" w14:textId="77777777" w:rsidR="00B94430" w:rsidRDefault="00B94430" w:rsidP="00F354AD">
            <w:pPr>
              <w:pStyle w:val="TAL"/>
              <w:rPr>
                <w:rFonts w:cs="Arial"/>
                <w:noProof/>
                <w:szCs w:val="18"/>
              </w:rPr>
            </w:pPr>
          </w:p>
        </w:tc>
      </w:tr>
      <w:tr w:rsidR="00B94430" w14:paraId="39F72EA9" w14:textId="77777777" w:rsidTr="00F354AD">
        <w:trPr>
          <w:gridBefore w:val="1"/>
          <w:wBefore w:w="518" w:type="dxa"/>
          <w:jc w:val="center"/>
        </w:trPr>
        <w:tc>
          <w:tcPr>
            <w:tcW w:w="1575" w:type="dxa"/>
            <w:gridSpan w:val="2"/>
          </w:tcPr>
          <w:p w14:paraId="022CB687" w14:textId="77777777" w:rsidR="00B94430" w:rsidRDefault="00B94430" w:rsidP="00F354AD">
            <w:pPr>
              <w:pStyle w:val="TAL"/>
              <w:rPr>
                <w:noProof/>
              </w:rPr>
            </w:pPr>
            <w:r>
              <w:rPr>
                <w:noProof/>
              </w:rPr>
              <w:t>targetUeIpv6Prefix</w:t>
            </w:r>
          </w:p>
        </w:tc>
        <w:tc>
          <w:tcPr>
            <w:tcW w:w="1878" w:type="dxa"/>
            <w:gridSpan w:val="3"/>
          </w:tcPr>
          <w:p w14:paraId="08631151" w14:textId="77777777" w:rsidR="00B94430" w:rsidRDefault="00B94430" w:rsidP="00F354AD">
            <w:pPr>
              <w:pStyle w:val="TAL"/>
              <w:rPr>
                <w:noProof/>
              </w:rPr>
            </w:pPr>
            <w:r>
              <w:rPr>
                <w:noProof/>
              </w:rPr>
              <w:t>Ipv6Prefix</w:t>
            </w:r>
          </w:p>
        </w:tc>
        <w:tc>
          <w:tcPr>
            <w:tcW w:w="355" w:type="dxa"/>
          </w:tcPr>
          <w:p w14:paraId="5B9C13B6" w14:textId="77777777" w:rsidR="00B94430" w:rsidRDefault="00B94430" w:rsidP="00F354AD">
            <w:pPr>
              <w:pStyle w:val="TAC"/>
              <w:rPr>
                <w:noProof/>
              </w:rPr>
            </w:pPr>
            <w:r>
              <w:rPr>
                <w:noProof/>
              </w:rPr>
              <w:t>O</w:t>
            </w:r>
          </w:p>
        </w:tc>
        <w:tc>
          <w:tcPr>
            <w:tcW w:w="1143" w:type="dxa"/>
            <w:gridSpan w:val="2"/>
          </w:tcPr>
          <w:p w14:paraId="0DAD224D" w14:textId="77777777" w:rsidR="00B94430" w:rsidRDefault="00B94430" w:rsidP="00F354AD">
            <w:pPr>
              <w:pStyle w:val="TAC"/>
              <w:rPr>
                <w:noProof/>
              </w:rPr>
            </w:pPr>
            <w:r>
              <w:rPr>
                <w:noProof/>
              </w:rPr>
              <w:t>0..1</w:t>
            </w:r>
          </w:p>
        </w:tc>
        <w:tc>
          <w:tcPr>
            <w:tcW w:w="2980" w:type="dxa"/>
            <w:gridSpan w:val="2"/>
          </w:tcPr>
          <w:p w14:paraId="46098B76" w14:textId="77777777" w:rsidR="00B94430" w:rsidRDefault="00B94430" w:rsidP="00F354AD">
            <w:pPr>
              <w:pStyle w:val="TAL"/>
              <w:rPr>
                <w:noProof/>
              </w:rPr>
            </w:pPr>
            <w:r>
              <w:rPr>
                <w:noProof/>
              </w:rPr>
              <w:t>The Ipv6 Address Prefix of the served UE for the target DNAI. May be included for event "UP_PATH_CH".</w:t>
            </w:r>
          </w:p>
        </w:tc>
        <w:tc>
          <w:tcPr>
            <w:tcW w:w="1737" w:type="dxa"/>
            <w:gridSpan w:val="2"/>
          </w:tcPr>
          <w:p w14:paraId="7737FD23" w14:textId="77777777" w:rsidR="00B94430" w:rsidRDefault="00B94430" w:rsidP="00F354AD">
            <w:pPr>
              <w:pStyle w:val="TAL"/>
              <w:rPr>
                <w:rFonts w:cs="Arial"/>
                <w:noProof/>
                <w:szCs w:val="18"/>
              </w:rPr>
            </w:pPr>
          </w:p>
        </w:tc>
      </w:tr>
      <w:tr w:rsidR="00B94430" w14:paraId="5AEBD41E" w14:textId="77777777" w:rsidTr="00F354AD">
        <w:trPr>
          <w:gridBefore w:val="1"/>
          <w:wBefore w:w="518" w:type="dxa"/>
          <w:jc w:val="center"/>
        </w:trPr>
        <w:tc>
          <w:tcPr>
            <w:tcW w:w="1575" w:type="dxa"/>
            <w:gridSpan w:val="2"/>
          </w:tcPr>
          <w:p w14:paraId="5AC5E87A" w14:textId="77777777" w:rsidR="00B94430" w:rsidRDefault="00B94430" w:rsidP="00F354AD">
            <w:pPr>
              <w:pStyle w:val="TAL"/>
              <w:rPr>
                <w:noProof/>
              </w:rPr>
            </w:pPr>
            <w:r>
              <w:rPr>
                <w:noProof/>
              </w:rPr>
              <w:t>sourceTraRouting</w:t>
            </w:r>
          </w:p>
        </w:tc>
        <w:tc>
          <w:tcPr>
            <w:tcW w:w="1878" w:type="dxa"/>
            <w:gridSpan w:val="3"/>
          </w:tcPr>
          <w:p w14:paraId="75747D6A" w14:textId="77777777" w:rsidR="00B94430" w:rsidRDefault="00B94430" w:rsidP="00F354AD">
            <w:pPr>
              <w:pStyle w:val="TAL"/>
              <w:rPr>
                <w:noProof/>
              </w:rPr>
            </w:pPr>
            <w:r>
              <w:t>RouteToLocation</w:t>
            </w:r>
          </w:p>
        </w:tc>
        <w:tc>
          <w:tcPr>
            <w:tcW w:w="355" w:type="dxa"/>
          </w:tcPr>
          <w:p w14:paraId="10FC3755" w14:textId="77777777" w:rsidR="00B94430" w:rsidRDefault="00B94430" w:rsidP="00F354AD">
            <w:pPr>
              <w:pStyle w:val="TAC"/>
              <w:rPr>
                <w:noProof/>
              </w:rPr>
            </w:pPr>
            <w:r>
              <w:rPr>
                <w:noProof/>
              </w:rPr>
              <w:t>C</w:t>
            </w:r>
          </w:p>
        </w:tc>
        <w:tc>
          <w:tcPr>
            <w:tcW w:w="1143" w:type="dxa"/>
            <w:gridSpan w:val="2"/>
          </w:tcPr>
          <w:p w14:paraId="36E37A0B" w14:textId="77777777" w:rsidR="00B94430" w:rsidRDefault="00B94430" w:rsidP="00F354AD">
            <w:pPr>
              <w:pStyle w:val="TAC"/>
              <w:rPr>
                <w:noProof/>
              </w:rPr>
            </w:pPr>
            <w:r>
              <w:rPr>
                <w:noProof/>
              </w:rPr>
              <w:t>0..1</w:t>
            </w:r>
          </w:p>
        </w:tc>
        <w:tc>
          <w:tcPr>
            <w:tcW w:w="2980" w:type="dxa"/>
            <w:gridSpan w:val="2"/>
          </w:tcPr>
          <w:p w14:paraId="4FCDBA62" w14:textId="77777777" w:rsidR="00B94430" w:rsidRDefault="00B94430" w:rsidP="00F354A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27418E5" w14:textId="77777777" w:rsidR="00B94430" w:rsidRDefault="00B94430" w:rsidP="00F354AD">
            <w:pPr>
              <w:pStyle w:val="TAL"/>
              <w:rPr>
                <w:rFonts w:cs="Arial"/>
                <w:noProof/>
                <w:szCs w:val="18"/>
              </w:rPr>
            </w:pPr>
          </w:p>
        </w:tc>
      </w:tr>
      <w:tr w:rsidR="00B94430" w14:paraId="0D29D95E" w14:textId="77777777" w:rsidTr="00F354AD">
        <w:trPr>
          <w:gridBefore w:val="1"/>
          <w:wBefore w:w="518" w:type="dxa"/>
          <w:jc w:val="center"/>
        </w:trPr>
        <w:tc>
          <w:tcPr>
            <w:tcW w:w="1575" w:type="dxa"/>
            <w:gridSpan w:val="2"/>
          </w:tcPr>
          <w:p w14:paraId="24357551" w14:textId="77777777" w:rsidR="00B94430" w:rsidRDefault="00B94430" w:rsidP="00F354AD">
            <w:pPr>
              <w:pStyle w:val="TAL"/>
              <w:rPr>
                <w:noProof/>
              </w:rPr>
            </w:pPr>
            <w:r>
              <w:rPr>
                <w:noProof/>
              </w:rPr>
              <w:t>targetTraRouting</w:t>
            </w:r>
          </w:p>
        </w:tc>
        <w:tc>
          <w:tcPr>
            <w:tcW w:w="1878" w:type="dxa"/>
            <w:gridSpan w:val="3"/>
          </w:tcPr>
          <w:p w14:paraId="31E265EA" w14:textId="77777777" w:rsidR="00B94430" w:rsidRDefault="00B94430" w:rsidP="00F354AD">
            <w:pPr>
              <w:pStyle w:val="TAL"/>
              <w:rPr>
                <w:noProof/>
              </w:rPr>
            </w:pPr>
            <w:r>
              <w:t>RouteToLocation</w:t>
            </w:r>
          </w:p>
        </w:tc>
        <w:tc>
          <w:tcPr>
            <w:tcW w:w="355" w:type="dxa"/>
          </w:tcPr>
          <w:p w14:paraId="556C9268" w14:textId="77777777" w:rsidR="00B94430" w:rsidRDefault="00B94430" w:rsidP="00F354AD">
            <w:pPr>
              <w:pStyle w:val="TAC"/>
              <w:rPr>
                <w:noProof/>
              </w:rPr>
            </w:pPr>
            <w:r>
              <w:rPr>
                <w:noProof/>
              </w:rPr>
              <w:t>C</w:t>
            </w:r>
          </w:p>
        </w:tc>
        <w:tc>
          <w:tcPr>
            <w:tcW w:w="1143" w:type="dxa"/>
            <w:gridSpan w:val="2"/>
          </w:tcPr>
          <w:p w14:paraId="413975CD" w14:textId="77777777" w:rsidR="00B94430" w:rsidRDefault="00B94430" w:rsidP="00F354AD">
            <w:pPr>
              <w:pStyle w:val="TAC"/>
              <w:rPr>
                <w:noProof/>
              </w:rPr>
            </w:pPr>
            <w:r>
              <w:rPr>
                <w:noProof/>
              </w:rPr>
              <w:t>0..1</w:t>
            </w:r>
          </w:p>
        </w:tc>
        <w:tc>
          <w:tcPr>
            <w:tcW w:w="2980" w:type="dxa"/>
            <w:gridSpan w:val="2"/>
          </w:tcPr>
          <w:p w14:paraId="54690107" w14:textId="77777777" w:rsidR="00B94430" w:rsidRDefault="00B94430" w:rsidP="00F354A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B59554A" w14:textId="77777777" w:rsidR="00B94430" w:rsidRDefault="00B94430" w:rsidP="00F354AD">
            <w:pPr>
              <w:pStyle w:val="TAL"/>
              <w:rPr>
                <w:rFonts w:cs="Arial"/>
                <w:noProof/>
                <w:szCs w:val="18"/>
              </w:rPr>
            </w:pPr>
          </w:p>
        </w:tc>
      </w:tr>
      <w:tr w:rsidR="00B94430" w14:paraId="3BD55EBD" w14:textId="77777777" w:rsidTr="00F354AD">
        <w:trPr>
          <w:gridBefore w:val="1"/>
          <w:wBefore w:w="518" w:type="dxa"/>
          <w:jc w:val="center"/>
        </w:trPr>
        <w:tc>
          <w:tcPr>
            <w:tcW w:w="1575" w:type="dxa"/>
            <w:gridSpan w:val="2"/>
          </w:tcPr>
          <w:p w14:paraId="1984AAB1" w14:textId="77777777" w:rsidR="00B94430" w:rsidRDefault="00B94430" w:rsidP="00F354AD">
            <w:pPr>
              <w:pStyle w:val="TAL"/>
              <w:rPr>
                <w:noProof/>
              </w:rPr>
            </w:pPr>
            <w:proofErr w:type="spellStart"/>
            <w:r>
              <w:t>ueMac</w:t>
            </w:r>
            <w:proofErr w:type="spellEnd"/>
          </w:p>
        </w:tc>
        <w:tc>
          <w:tcPr>
            <w:tcW w:w="1878" w:type="dxa"/>
            <w:gridSpan w:val="3"/>
          </w:tcPr>
          <w:p w14:paraId="1194FCFB" w14:textId="77777777" w:rsidR="00B94430" w:rsidRDefault="00B94430" w:rsidP="00F354AD">
            <w:pPr>
              <w:pStyle w:val="TAL"/>
              <w:rPr>
                <w:noProof/>
              </w:rPr>
            </w:pPr>
            <w:r>
              <w:t>MacAddr48</w:t>
            </w:r>
          </w:p>
        </w:tc>
        <w:tc>
          <w:tcPr>
            <w:tcW w:w="355" w:type="dxa"/>
          </w:tcPr>
          <w:p w14:paraId="1BB9D0E6" w14:textId="77777777" w:rsidR="00B94430" w:rsidRDefault="00B94430" w:rsidP="00F354AD">
            <w:pPr>
              <w:pStyle w:val="TAC"/>
              <w:rPr>
                <w:noProof/>
              </w:rPr>
            </w:pPr>
            <w:r>
              <w:rPr>
                <w:noProof/>
              </w:rPr>
              <w:t>O</w:t>
            </w:r>
          </w:p>
        </w:tc>
        <w:tc>
          <w:tcPr>
            <w:tcW w:w="1143" w:type="dxa"/>
            <w:gridSpan w:val="2"/>
          </w:tcPr>
          <w:p w14:paraId="428FC55F" w14:textId="77777777" w:rsidR="00B94430" w:rsidRDefault="00B94430" w:rsidP="00F354AD">
            <w:pPr>
              <w:pStyle w:val="TAC"/>
              <w:rPr>
                <w:noProof/>
              </w:rPr>
            </w:pPr>
            <w:r>
              <w:rPr>
                <w:noProof/>
              </w:rPr>
              <w:t>0..1</w:t>
            </w:r>
          </w:p>
        </w:tc>
        <w:tc>
          <w:tcPr>
            <w:tcW w:w="2980" w:type="dxa"/>
            <w:gridSpan w:val="2"/>
          </w:tcPr>
          <w:p w14:paraId="2093A1BC" w14:textId="77777777" w:rsidR="00B94430" w:rsidRDefault="00B94430" w:rsidP="00F354AD">
            <w:pPr>
              <w:pStyle w:val="TAL"/>
              <w:rPr>
                <w:noProof/>
              </w:rPr>
            </w:pPr>
            <w:r>
              <w:rPr>
                <w:noProof/>
              </w:rPr>
              <w:t>UE MAC address. May be included for event "UP_PATH_CH".</w:t>
            </w:r>
          </w:p>
        </w:tc>
        <w:tc>
          <w:tcPr>
            <w:tcW w:w="1737" w:type="dxa"/>
            <w:gridSpan w:val="2"/>
          </w:tcPr>
          <w:p w14:paraId="5AB06311" w14:textId="77777777" w:rsidR="00B94430" w:rsidRDefault="00B94430" w:rsidP="00F354AD">
            <w:pPr>
              <w:pStyle w:val="TAL"/>
              <w:rPr>
                <w:rFonts w:cs="Arial"/>
                <w:noProof/>
                <w:szCs w:val="18"/>
              </w:rPr>
            </w:pPr>
          </w:p>
        </w:tc>
      </w:tr>
      <w:tr w:rsidR="00B94430" w14:paraId="7E9073D5" w14:textId="77777777" w:rsidTr="00F354AD">
        <w:trPr>
          <w:gridBefore w:val="1"/>
          <w:wBefore w:w="518" w:type="dxa"/>
          <w:jc w:val="center"/>
        </w:trPr>
        <w:tc>
          <w:tcPr>
            <w:tcW w:w="1575" w:type="dxa"/>
            <w:gridSpan w:val="2"/>
          </w:tcPr>
          <w:p w14:paraId="03A05128" w14:textId="77777777" w:rsidR="00B94430" w:rsidRDefault="00B94430" w:rsidP="00F354AD">
            <w:pPr>
              <w:pStyle w:val="TAL"/>
              <w:rPr>
                <w:noProof/>
              </w:rPr>
            </w:pPr>
            <w:r>
              <w:rPr>
                <w:noProof/>
              </w:rPr>
              <w:t>adIpv4Addr</w:t>
            </w:r>
          </w:p>
        </w:tc>
        <w:tc>
          <w:tcPr>
            <w:tcW w:w="1878" w:type="dxa"/>
            <w:gridSpan w:val="3"/>
          </w:tcPr>
          <w:p w14:paraId="38560C80" w14:textId="77777777" w:rsidR="00B94430" w:rsidRDefault="00B94430" w:rsidP="00F354AD">
            <w:pPr>
              <w:pStyle w:val="TAL"/>
              <w:rPr>
                <w:noProof/>
              </w:rPr>
            </w:pPr>
            <w:r>
              <w:rPr>
                <w:noProof/>
              </w:rPr>
              <w:t>Ipv4Addr</w:t>
            </w:r>
          </w:p>
        </w:tc>
        <w:tc>
          <w:tcPr>
            <w:tcW w:w="355" w:type="dxa"/>
          </w:tcPr>
          <w:p w14:paraId="582A6157" w14:textId="77777777" w:rsidR="00B94430" w:rsidRDefault="00B94430" w:rsidP="00F354AD">
            <w:pPr>
              <w:pStyle w:val="TAC"/>
              <w:rPr>
                <w:noProof/>
              </w:rPr>
            </w:pPr>
            <w:r>
              <w:rPr>
                <w:noProof/>
              </w:rPr>
              <w:t>O</w:t>
            </w:r>
          </w:p>
        </w:tc>
        <w:tc>
          <w:tcPr>
            <w:tcW w:w="1143" w:type="dxa"/>
            <w:gridSpan w:val="2"/>
          </w:tcPr>
          <w:p w14:paraId="6CE53473" w14:textId="77777777" w:rsidR="00B94430" w:rsidRDefault="00B94430" w:rsidP="00F354AD">
            <w:pPr>
              <w:pStyle w:val="TAC"/>
              <w:rPr>
                <w:noProof/>
              </w:rPr>
            </w:pPr>
            <w:r>
              <w:rPr>
                <w:noProof/>
              </w:rPr>
              <w:t>0..1</w:t>
            </w:r>
          </w:p>
        </w:tc>
        <w:tc>
          <w:tcPr>
            <w:tcW w:w="2980" w:type="dxa"/>
            <w:gridSpan w:val="2"/>
          </w:tcPr>
          <w:p w14:paraId="301A048F" w14:textId="77777777" w:rsidR="00B94430" w:rsidRDefault="00B94430" w:rsidP="00F354AD">
            <w:pPr>
              <w:pStyle w:val="TAL"/>
              <w:rPr>
                <w:noProof/>
              </w:rPr>
            </w:pPr>
            <w:r>
              <w:rPr>
                <w:noProof/>
              </w:rPr>
              <w:t>Added IPv4 Address(es). May be included for event "UE_IP_CH".</w:t>
            </w:r>
          </w:p>
        </w:tc>
        <w:tc>
          <w:tcPr>
            <w:tcW w:w="1737" w:type="dxa"/>
            <w:gridSpan w:val="2"/>
          </w:tcPr>
          <w:p w14:paraId="712DA143" w14:textId="77777777" w:rsidR="00B94430" w:rsidRDefault="00B94430" w:rsidP="00F354AD">
            <w:pPr>
              <w:pStyle w:val="TAL"/>
              <w:rPr>
                <w:rFonts w:cs="Arial"/>
                <w:noProof/>
                <w:szCs w:val="18"/>
              </w:rPr>
            </w:pPr>
          </w:p>
        </w:tc>
      </w:tr>
      <w:tr w:rsidR="00B94430" w14:paraId="10092D17" w14:textId="77777777" w:rsidTr="00F354AD">
        <w:trPr>
          <w:gridBefore w:val="1"/>
          <w:wBefore w:w="518" w:type="dxa"/>
          <w:jc w:val="center"/>
        </w:trPr>
        <w:tc>
          <w:tcPr>
            <w:tcW w:w="1575" w:type="dxa"/>
            <w:gridSpan w:val="2"/>
          </w:tcPr>
          <w:p w14:paraId="06B8B32F" w14:textId="77777777" w:rsidR="00B94430" w:rsidRDefault="00B94430" w:rsidP="00F354AD">
            <w:pPr>
              <w:pStyle w:val="TAL"/>
              <w:rPr>
                <w:noProof/>
              </w:rPr>
            </w:pPr>
            <w:r>
              <w:rPr>
                <w:noProof/>
              </w:rPr>
              <w:t>adIpv6Prefix</w:t>
            </w:r>
          </w:p>
        </w:tc>
        <w:tc>
          <w:tcPr>
            <w:tcW w:w="1878" w:type="dxa"/>
            <w:gridSpan w:val="3"/>
          </w:tcPr>
          <w:p w14:paraId="76BECED7" w14:textId="77777777" w:rsidR="00B94430" w:rsidRDefault="00B94430" w:rsidP="00F354AD">
            <w:pPr>
              <w:pStyle w:val="TAL"/>
              <w:rPr>
                <w:noProof/>
              </w:rPr>
            </w:pPr>
            <w:r>
              <w:rPr>
                <w:noProof/>
              </w:rPr>
              <w:t>Ipv6Prefix</w:t>
            </w:r>
          </w:p>
        </w:tc>
        <w:tc>
          <w:tcPr>
            <w:tcW w:w="355" w:type="dxa"/>
          </w:tcPr>
          <w:p w14:paraId="1111F3DC" w14:textId="77777777" w:rsidR="00B94430" w:rsidRDefault="00B94430" w:rsidP="00F354AD">
            <w:pPr>
              <w:pStyle w:val="TAC"/>
              <w:rPr>
                <w:noProof/>
              </w:rPr>
            </w:pPr>
            <w:r>
              <w:rPr>
                <w:noProof/>
              </w:rPr>
              <w:t>O</w:t>
            </w:r>
          </w:p>
        </w:tc>
        <w:tc>
          <w:tcPr>
            <w:tcW w:w="1143" w:type="dxa"/>
            <w:gridSpan w:val="2"/>
          </w:tcPr>
          <w:p w14:paraId="78C50C2B" w14:textId="77777777" w:rsidR="00B94430" w:rsidRDefault="00B94430" w:rsidP="00F354AD">
            <w:pPr>
              <w:pStyle w:val="TAC"/>
              <w:rPr>
                <w:noProof/>
              </w:rPr>
            </w:pPr>
            <w:r>
              <w:rPr>
                <w:noProof/>
              </w:rPr>
              <w:t>0..1</w:t>
            </w:r>
          </w:p>
        </w:tc>
        <w:tc>
          <w:tcPr>
            <w:tcW w:w="2980" w:type="dxa"/>
            <w:gridSpan w:val="2"/>
          </w:tcPr>
          <w:p w14:paraId="3A70D83D" w14:textId="77777777" w:rsidR="00B94430" w:rsidRDefault="00B94430" w:rsidP="00F354AD">
            <w:pPr>
              <w:pStyle w:val="TAL"/>
              <w:rPr>
                <w:noProof/>
              </w:rPr>
            </w:pPr>
            <w:r>
              <w:rPr>
                <w:noProof/>
              </w:rPr>
              <w:t>Added Ipv6 Address Prefix(es). May be included for event "UE_IP_CH".</w:t>
            </w:r>
          </w:p>
        </w:tc>
        <w:tc>
          <w:tcPr>
            <w:tcW w:w="1737" w:type="dxa"/>
            <w:gridSpan w:val="2"/>
          </w:tcPr>
          <w:p w14:paraId="16247780" w14:textId="77777777" w:rsidR="00B94430" w:rsidRDefault="00B94430" w:rsidP="00F354AD">
            <w:pPr>
              <w:pStyle w:val="TAL"/>
              <w:rPr>
                <w:rFonts w:cs="Arial"/>
                <w:noProof/>
                <w:szCs w:val="18"/>
              </w:rPr>
            </w:pPr>
          </w:p>
        </w:tc>
      </w:tr>
      <w:tr w:rsidR="00B94430" w14:paraId="0BCDCE41" w14:textId="77777777" w:rsidTr="00F354AD">
        <w:trPr>
          <w:gridBefore w:val="1"/>
          <w:wBefore w:w="518" w:type="dxa"/>
          <w:jc w:val="center"/>
        </w:trPr>
        <w:tc>
          <w:tcPr>
            <w:tcW w:w="1575" w:type="dxa"/>
            <w:gridSpan w:val="2"/>
          </w:tcPr>
          <w:p w14:paraId="4B1378B0" w14:textId="77777777" w:rsidR="00B94430" w:rsidRDefault="00B94430" w:rsidP="00F354AD">
            <w:pPr>
              <w:pStyle w:val="TAL"/>
              <w:rPr>
                <w:noProof/>
              </w:rPr>
            </w:pPr>
            <w:r>
              <w:rPr>
                <w:noProof/>
              </w:rPr>
              <w:t>reIpv4Addr</w:t>
            </w:r>
          </w:p>
        </w:tc>
        <w:tc>
          <w:tcPr>
            <w:tcW w:w="1878" w:type="dxa"/>
            <w:gridSpan w:val="3"/>
          </w:tcPr>
          <w:p w14:paraId="4509CDA8" w14:textId="77777777" w:rsidR="00B94430" w:rsidRDefault="00B94430" w:rsidP="00F354AD">
            <w:pPr>
              <w:pStyle w:val="TAL"/>
              <w:rPr>
                <w:noProof/>
              </w:rPr>
            </w:pPr>
            <w:r>
              <w:rPr>
                <w:noProof/>
              </w:rPr>
              <w:t>Ipv4Addr</w:t>
            </w:r>
          </w:p>
        </w:tc>
        <w:tc>
          <w:tcPr>
            <w:tcW w:w="355" w:type="dxa"/>
          </w:tcPr>
          <w:p w14:paraId="24237814" w14:textId="77777777" w:rsidR="00B94430" w:rsidRDefault="00B94430" w:rsidP="00F354AD">
            <w:pPr>
              <w:pStyle w:val="TAC"/>
              <w:rPr>
                <w:noProof/>
              </w:rPr>
            </w:pPr>
            <w:r>
              <w:rPr>
                <w:noProof/>
              </w:rPr>
              <w:t>O</w:t>
            </w:r>
          </w:p>
        </w:tc>
        <w:tc>
          <w:tcPr>
            <w:tcW w:w="1143" w:type="dxa"/>
            <w:gridSpan w:val="2"/>
          </w:tcPr>
          <w:p w14:paraId="7FC26D21" w14:textId="77777777" w:rsidR="00B94430" w:rsidRDefault="00B94430" w:rsidP="00F354AD">
            <w:pPr>
              <w:pStyle w:val="TAC"/>
              <w:rPr>
                <w:noProof/>
              </w:rPr>
            </w:pPr>
            <w:r>
              <w:rPr>
                <w:noProof/>
              </w:rPr>
              <w:t>0..1</w:t>
            </w:r>
          </w:p>
        </w:tc>
        <w:tc>
          <w:tcPr>
            <w:tcW w:w="2980" w:type="dxa"/>
            <w:gridSpan w:val="2"/>
          </w:tcPr>
          <w:p w14:paraId="60E19155" w14:textId="77777777" w:rsidR="00B94430" w:rsidRDefault="00B94430" w:rsidP="00F354AD">
            <w:pPr>
              <w:pStyle w:val="TAL"/>
              <w:rPr>
                <w:noProof/>
              </w:rPr>
            </w:pPr>
            <w:r>
              <w:rPr>
                <w:noProof/>
              </w:rPr>
              <w:t>Removed IPv4 Address(es). May be included for event "UE_IP_CH".</w:t>
            </w:r>
          </w:p>
        </w:tc>
        <w:tc>
          <w:tcPr>
            <w:tcW w:w="1737" w:type="dxa"/>
            <w:gridSpan w:val="2"/>
          </w:tcPr>
          <w:p w14:paraId="48915DF1" w14:textId="77777777" w:rsidR="00B94430" w:rsidRDefault="00B94430" w:rsidP="00F354AD">
            <w:pPr>
              <w:pStyle w:val="TAL"/>
              <w:rPr>
                <w:rFonts w:cs="Arial"/>
                <w:noProof/>
                <w:szCs w:val="18"/>
              </w:rPr>
            </w:pPr>
          </w:p>
        </w:tc>
      </w:tr>
      <w:tr w:rsidR="00B94430" w14:paraId="2E552AC6" w14:textId="77777777" w:rsidTr="00F354AD">
        <w:trPr>
          <w:gridBefore w:val="1"/>
          <w:wBefore w:w="518" w:type="dxa"/>
          <w:jc w:val="center"/>
        </w:trPr>
        <w:tc>
          <w:tcPr>
            <w:tcW w:w="1575" w:type="dxa"/>
            <w:gridSpan w:val="2"/>
          </w:tcPr>
          <w:p w14:paraId="716E5612" w14:textId="77777777" w:rsidR="00B94430" w:rsidRDefault="00B94430" w:rsidP="00F354AD">
            <w:pPr>
              <w:pStyle w:val="TAL"/>
              <w:rPr>
                <w:noProof/>
              </w:rPr>
            </w:pPr>
            <w:r>
              <w:rPr>
                <w:noProof/>
              </w:rPr>
              <w:t>reIpv6Prefix</w:t>
            </w:r>
          </w:p>
        </w:tc>
        <w:tc>
          <w:tcPr>
            <w:tcW w:w="1878" w:type="dxa"/>
            <w:gridSpan w:val="3"/>
          </w:tcPr>
          <w:p w14:paraId="30E8F52A" w14:textId="77777777" w:rsidR="00B94430" w:rsidRDefault="00B94430" w:rsidP="00F354AD">
            <w:pPr>
              <w:pStyle w:val="TAL"/>
              <w:rPr>
                <w:noProof/>
              </w:rPr>
            </w:pPr>
            <w:r>
              <w:rPr>
                <w:noProof/>
              </w:rPr>
              <w:t>Ipv6Prefix</w:t>
            </w:r>
          </w:p>
        </w:tc>
        <w:tc>
          <w:tcPr>
            <w:tcW w:w="355" w:type="dxa"/>
          </w:tcPr>
          <w:p w14:paraId="74121336" w14:textId="77777777" w:rsidR="00B94430" w:rsidRDefault="00B94430" w:rsidP="00F354AD">
            <w:pPr>
              <w:pStyle w:val="TAC"/>
              <w:rPr>
                <w:noProof/>
              </w:rPr>
            </w:pPr>
            <w:r>
              <w:rPr>
                <w:noProof/>
              </w:rPr>
              <w:t>O</w:t>
            </w:r>
          </w:p>
        </w:tc>
        <w:tc>
          <w:tcPr>
            <w:tcW w:w="1143" w:type="dxa"/>
            <w:gridSpan w:val="2"/>
          </w:tcPr>
          <w:p w14:paraId="7477FF57" w14:textId="77777777" w:rsidR="00B94430" w:rsidRDefault="00B94430" w:rsidP="00F354AD">
            <w:pPr>
              <w:pStyle w:val="TAC"/>
              <w:rPr>
                <w:noProof/>
              </w:rPr>
            </w:pPr>
            <w:r>
              <w:rPr>
                <w:noProof/>
              </w:rPr>
              <w:t>0..1</w:t>
            </w:r>
          </w:p>
        </w:tc>
        <w:tc>
          <w:tcPr>
            <w:tcW w:w="2980" w:type="dxa"/>
            <w:gridSpan w:val="2"/>
          </w:tcPr>
          <w:p w14:paraId="3A8BAF35" w14:textId="77777777" w:rsidR="00B94430" w:rsidRDefault="00B94430" w:rsidP="00F354AD">
            <w:pPr>
              <w:pStyle w:val="TAL"/>
              <w:rPr>
                <w:noProof/>
              </w:rPr>
            </w:pPr>
            <w:r>
              <w:rPr>
                <w:noProof/>
              </w:rPr>
              <w:t>Removed Ipv6 Address Prefix(es). May be included for event "UE_IP_CH".</w:t>
            </w:r>
          </w:p>
        </w:tc>
        <w:tc>
          <w:tcPr>
            <w:tcW w:w="1737" w:type="dxa"/>
            <w:gridSpan w:val="2"/>
          </w:tcPr>
          <w:p w14:paraId="1BCD4ECF" w14:textId="77777777" w:rsidR="00B94430" w:rsidRDefault="00B94430" w:rsidP="00F354AD">
            <w:pPr>
              <w:pStyle w:val="TAL"/>
              <w:rPr>
                <w:rFonts w:cs="Arial"/>
                <w:noProof/>
                <w:szCs w:val="18"/>
              </w:rPr>
            </w:pPr>
          </w:p>
        </w:tc>
      </w:tr>
      <w:tr w:rsidR="00B94430" w14:paraId="7D84BD6D" w14:textId="77777777" w:rsidTr="00F354AD">
        <w:trPr>
          <w:gridBefore w:val="1"/>
          <w:wBefore w:w="518" w:type="dxa"/>
          <w:jc w:val="center"/>
        </w:trPr>
        <w:tc>
          <w:tcPr>
            <w:tcW w:w="1575" w:type="dxa"/>
            <w:gridSpan w:val="2"/>
          </w:tcPr>
          <w:p w14:paraId="1456C406" w14:textId="77777777" w:rsidR="00B94430" w:rsidRDefault="00B94430" w:rsidP="00F354AD">
            <w:pPr>
              <w:pStyle w:val="TAL"/>
              <w:rPr>
                <w:noProof/>
              </w:rPr>
            </w:pPr>
            <w:proofErr w:type="spellStart"/>
            <w:r>
              <w:t>plmnId</w:t>
            </w:r>
            <w:proofErr w:type="spellEnd"/>
          </w:p>
        </w:tc>
        <w:tc>
          <w:tcPr>
            <w:tcW w:w="1878" w:type="dxa"/>
            <w:gridSpan w:val="3"/>
          </w:tcPr>
          <w:p w14:paraId="5FAAE8B4" w14:textId="77777777" w:rsidR="00B94430" w:rsidRDefault="00B94430" w:rsidP="00F354AD">
            <w:pPr>
              <w:pStyle w:val="TAL"/>
              <w:rPr>
                <w:noProof/>
              </w:rPr>
            </w:pPr>
            <w:proofErr w:type="spellStart"/>
            <w:r>
              <w:t>PlmnIdNid</w:t>
            </w:r>
            <w:proofErr w:type="spellEnd"/>
          </w:p>
        </w:tc>
        <w:tc>
          <w:tcPr>
            <w:tcW w:w="355" w:type="dxa"/>
          </w:tcPr>
          <w:p w14:paraId="3AAE2904" w14:textId="77777777" w:rsidR="00B94430" w:rsidRDefault="00B94430" w:rsidP="00F354AD">
            <w:pPr>
              <w:pStyle w:val="TAC"/>
              <w:rPr>
                <w:noProof/>
              </w:rPr>
            </w:pPr>
            <w:r>
              <w:rPr>
                <w:noProof/>
              </w:rPr>
              <w:t>C</w:t>
            </w:r>
          </w:p>
        </w:tc>
        <w:tc>
          <w:tcPr>
            <w:tcW w:w="1143" w:type="dxa"/>
            <w:gridSpan w:val="2"/>
          </w:tcPr>
          <w:p w14:paraId="4668604F" w14:textId="77777777" w:rsidR="00B94430" w:rsidRDefault="00B94430" w:rsidP="00F354AD">
            <w:pPr>
              <w:pStyle w:val="TAC"/>
              <w:rPr>
                <w:noProof/>
              </w:rPr>
            </w:pPr>
            <w:r>
              <w:rPr>
                <w:noProof/>
              </w:rPr>
              <w:t>0..1</w:t>
            </w:r>
          </w:p>
        </w:tc>
        <w:tc>
          <w:tcPr>
            <w:tcW w:w="2980" w:type="dxa"/>
            <w:gridSpan w:val="2"/>
          </w:tcPr>
          <w:p w14:paraId="2D439915" w14:textId="77777777" w:rsidR="00B94430" w:rsidRDefault="00B94430" w:rsidP="00F354A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548110" w14:textId="77777777" w:rsidR="00B94430" w:rsidRPr="00211DB6" w:rsidRDefault="00B94430" w:rsidP="00F354A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5E812C2" w14:textId="77777777" w:rsidR="00B94430" w:rsidRDefault="00B94430" w:rsidP="00F354AD">
            <w:pPr>
              <w:pStyle w:val="TAL"/>
              <w:rPr>
                <w:noProof/>
              </w:rPr>
            </w:pPr>
            <w:r>
              <w:rPr>
                <w:noProof/>
              </w:rPr>
              <w:t>(NOTE 7)</w:t>
            </w:r>
          </w:p>
        </w:tc>
        <w:tc>
          <w:tcPr>
            <w:tcW w:w="1737" w:type="dxa"/>
            <w:gridSpan w:val="2"/>
          </w:tcPr>
          <w:p w14:paraId="1324956A" w14:textId="77777777" w:rsidR="00B94430" w:rsidRDefault="00B94430" w:rsidP="00F354AD">
            <w:pPr>
              <w:pStyle w:val="TAL"/>
              <w:rPr>
                <w:rFonts w:cs="Arial"/>
                <w:noProof/>
                <w:szCs w:val="18"/>
              </w:rPr>
            </w:pPr>
          </w:p>
        </w:tc>
      </w:tr>
      <w:tr w:rsidR="00B94430" w14:paraId="2B8F0B77" w14:textId="77777777" w:rsidTr="00F354AD">
        <w:trPr>
          <w:gridBefore w:val="1"/>
          <w:wBefore w:w="518" w:type="dxa"/>
          <w:jc w:val="center"/>
        </w:trPr>
        <w:tc>
          <w:tcPr>
            <w:tcW w:w="1575" w:type="dxa"/>
            <w:gridSpan w:val="2"/>
          </w:tcPr>
          <w:p w14:paraId="6863E818" w14:textId="77777777" w:rsidR="00B94430" w:rsidRDefault="00B94430" w:rsidP="00F354AD">
            <w:pPr>
              <w:pStyle w:val="TAL"/>
              <w:rPr>
                <w:noProof/>
              </w:rPr>
            </w:pPr>
            <w:r>
              <w:rPr>
                <w:noProof/>
              </w:rPr>
              <w:t>accType</w:t>
            </w:r>
          </w:p>
        </w:tc>
        <w:tc>
          <w:tcPr>
            <w:tcW w:w="1878" w:type="dxa"/>
            <w:gridSpan w:val="3"/>
          </w:tcPr>
          <w:p w14:paraId="5BCBD754" w14:textId="77777777" w:rsidR="00B94430" w:rsidRDefault="00B94430" w:rsidP="00F354AD">
            <w:pPr>
              <w:pStyle w:val="TAL"/>
              <w:rPr>
                <w:noProof/>
              </w:rPr>
            </w:pPr>
            <w:proofErr w:type="spellStart"/>
            <w:r>
              <w:t>AccessType</w:t>
            </w:r>
            <w:proofErr w:type="spellEnd"/>
          </w:p>
        </w:tc>
        <w:tc>
          <w:tcPr>
            <w:tcW w:w="355" w:type="dxa"/>
          </w:tcPr>
          <w:p w14:paraId="36109FF6" w14:textId="77777777" w:rsidR="00B94430" w:rsidRDefault="00B94430" w:rsidP="00F354AD">
            <w:pPr>
              <w:pStyle w:val="TAC"/>
              <w:rPr>
                <w:noProof/>
              </w:rPr>
            </w:pPr>
            <w:r>
              <w:rPr>
                <w:noProof/>
              </w:rPr>
              <w:t>C</w:t>
            </w:r>
          </w:p>
        </w:tc>
        <w:tc>
          <w:tcPr>
            <w:tcW w:w="1143" w:type="dxa"/>
            <w:gridSpan w:val="2"/>
          </w:tcPr>
          <w:p w14:paraId="36D5702B" w14:textId="77777777" w:rsidR="00B94430" w:rsidRDefault="00B94430" w:rsidP="00F354AD">
            <w:pPr>
              <w:pStyle w:val="TAC"/>
              <w:rPr>
                <w:noProof/>
              </w:rPr>
            </w:pPr>
            <w:r>
              <w:rPr>
                <w:noProof/>
              </w:rPr>
              <w:t>0..1</w:t>
            </w:r>
          </w:p>
        </w:tc>
        <w:tc>
          <w:tcPr>
            <w:tcW w:w="2980" w:type="dxa"/>
            <w:gridSpan w:val="2"/>
          </w:tcPr>
          <w:p w14:paraId="353CE642" w14:textId="77777777" w:rsidR="00B94430" w:rsidRDefault="00B94430" w:rsidP="00F354A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7C5A3423" w14:textId="77777777" w:rsidR="00B94430" w:rsidRDefault="00B94430" w:rsidP="00F354AD">
            <w:pPr>
              <w:pStyle w:val="TAL"/>
              <w:rPr>
                <w:rFonts w:cs="Arial"/>
                <w:noProof/>
                <w:szCs w:val="18"/>
              </w:rPr>
            </w:pPr>
          </w:p>
        </w:tc>
      </w:tr>
      <w:tr w:rsidR="00B94430" w14:paraId="7DC36557" w14:textId="77777777" w:rsidTr="00F354AD">
        <w:trPr>
          <w:gridBefore w:val="1"/>
          <w:wBefore w:w="518" w:type="dxa"/>
          <w:jc w:val="center"/>
        </w:trPr>
        <w:tc>
          <w:tcPr>
            <w:tcW w:w="1575" w:type="dxa"/>
            <w:gridSpan w:val="2"/>
          </w:tcPr>
          <w:p w14:paraId="29B7ABAC" w14:textId="77777777" w:rsidR="00B94430" w:rsidRDefault="00B94430" w:rsidP="00F354AD">
            <w:pPr>
              <w:pStyle w:val="TAL"/>
              <w:rPr>
                <w:noProof/>
              </w:rPr>
            </w:pPr>
            <w:r>
              <w:rPr>
                <w:noProof/>
              </w:rPr>
              <w:t>pduAccTypes</w:t>
            </w:r>
          </w:p>
        </w:tc>
        <w:tc>
          <w:tcPr>
            <w:tcW w:w="1878" w:type="dxa"/>
            <w:gridSpan w:val="3"/>
          </w:tcPr>
          <w:p w14:paraId="0641BE5A" w14:textId="77777777" w:rsidR="00B94430" w:rsidRDefault="00B94430" w:rsidP="00F354AD">
            <w:pPr>
              <w:pStyle w:val="TAL"/>
            </w:pPr>
            <w:proofErr w:type="gramStart"/>
            <w:r>
              <w:rPr>
                <w:lang w:eastAsia="zh-CN"/>
              </w:rPr>
              <w:t>array(</w:t>
            </w:r>
            <w:proofErr w:type="spellStart"/>
            <w:proofErr w:type="gramEnd"/>
            <w:r>
              <w:t>AccessType</w:t>
            </w:r>
            <w:proofErr w:type="spellEnd"/>
            <w:r>
              <w:t>)</w:t>
            </w:r>
          </w:p>
        </w:tc>
        <w:tc>
          <w:tcPr>
            <w:tcW w:w="355" w:type="dxa"/>
          </w:tcPr>
          <w:p w14:paraId="23304682" w14:textId="77777777" w:rsidR="00B94430" w:rsidRDefault="00B94430" w:rsidP="00F354AD">
            <w:pPr>
              <w:pStyle w:val="TAC"/>
              <w:rPr>
                <w:noProof/>
              </w:rPr>
            </w:pPr>
            <w:r>
              <w:rPr>
                <w:noProof/>
              </w:rPr>
              <w:t>O</w:t>
            </w:r>
          </w:p>
        </w:tc>
        <w:tc>
          <w:tcPr>
            <w:tcW w:w="1143" w:type="dxa"/>
            <w:gridSpan w:val="2"/>
          </w:tcPr>
          <w:p w14:paraId="0E0DAB77" w14:textId="77777777" w:rsidR="00B94430" w:rsidRDefault="00B94430" w:rsidP="00F354AD">
            <w:pPr>
              <w:pStyle w:val="TAC"/>
              <w:rPr>
                <w:noProof/>
              </w:rPr>
            </w:pPr>
            <w:proofErr w:type="gramStart"/>
            <w:r>
              <w:t>1..N</w:t>
            </w:r>
            <w:proofErr w:type="gramEnd"/>
          </w:p>
        </w:tc>
        <w:tc>
          <w:tcPr>
            <w:tcW w:w="2980" w:type="dxa"/>
            <w:gridSpan w:val="2"/>
          </w:tcPr>
          <w:p w14:paraId="3D77BD96" w14:textId="77777777" w:rsidR="00B94430" w:rsidRDefault="00B94430" w:rsidP="00F354A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5B0F6AA" w14:textId="77777777" w:rsidR="00B94430" w:rsidRDefault="00B94430" w:rsidP="00F354AD">
            <w:pPr>
              <w:pStyle w:val="TAL"/>
              <w:rPr>
                <w:noProof/>
              </w:rPr>
            </w:pPr>
            <w:r>
              <w:rPr>
                <w:noProof/>
              </w:rPr>
              <w:t>(NOTE 10)</w:t>
            </w:r>
          </w:p>
        </w:tc>
        <w:tc>
          <w:tcPr>
            <w:tcW w:w="1737" w:type="dxa"/>
            <w:gridSpan w:val="2"/>
          </w:tcPr>
          <w:p w14:paraId="60F3A30F" w14:textId="77777777" w:rsidR="00B94430" w:rsidRDefault="00B94430" w:rsidP="00F354AD">
            <w:pPr>
              <w:pStyle w:val="TAL"/>
              <w:rPr>
                <w:rFonts w:cs="Arial"/>
                <w:noProof/>
                <w:szCs w:val="18"/>
              </w:rPr>
            </w:pPr>
            <w:proofErr w:type="spellStart"/>
            <w:r>
              <w:t>MultipleAccessTypes</w:t>
            </w:r>
            <w:proofErr w:type="spellEnd"/>
          </w:p>
        </w:tc>
      </w:tr>
      <w:tr w:rsidR="00B94430" w14:paraId="1C57ABC7" w14:textId="77777777" w:rsidTr="00F354AD">
        <w:trPr>
          <w:gridBefore w:val="1"/>
          <w:wBefore w:w="518" w:type="dxa"/>
          <w:jc w:val="center"/>
        </w:trPr>
        <w:tc>
          <w:tcPr>
            <w:tcW w:w="1575" w:type="dxa"/>
            <w:gridSpan w:val="2"/>
          </w:tcPr>
          <w:p w14:paraId="4C13B437" w14:textId="77777777" w:rsidR="00B94430" w:rsidRDefault="00B94430" w:rsidP="00F354AD">
            <w:pPr>
              <w:pStyle w:val="TAL"/>
              <w:rPr>
                <w:noProof/>
              </w:rPr>
            </w:pPr>
            <w:r>
              <w:rPr>
                <w:noProof/>
              </w:rPr>
              <w:t>pduSeId</w:t>
            </w:r>
          </w:p>
        </w:tc>
        <w:tc>
          <w:tcPr>
            <w:tcW w:w="1878" w:type="dxa"/>
            <w:gridSpan w:val="3"/>
          </w:tcPr>
          <w:p w14:paraId="2AF57454" w14:textId="77777777" w:rsidR="00B94430" w:rsidRDefault="00B94430" w:rsidP="00F354AD">
            <w:pPr>
              <w:pStyle w:val="TAL"/>
              <w:rPr>
                <w:noProof/>
              </w:rPr>
            </w:pPr>
            <w:r>
              <w:rPr>
                <w:noProof/>
              </w:rPr>
              <w:t>PduSessionId</w:t>
            </w:r>
          </w:p>
        </w:tc>
        <w:tc>
          <w:tcPr>
            <w:tcW w:w="355" w:type="dxa"/>
          </w:tcPr>
          <w:p w14:paraId="257C85E5" w14:textId="77777777" w:rsidR="00B94430" w:rsidRDefault="00B94430" w:rsidP="00F354AD">
            <w:pPr>
              <w:pStyle w:val="TAC"/>
              <w:rPr>
                <w:noProof/>
              </w:rPr>
            </w:pPr>
            <w:r>
              <w:rPr>
                <w:noProof/>
              </w:rPr>
              <w:t>C</w:t>
            </w:r>
          </w:p>
        </w:tc>
        <w:tc>
          <w:tcPr>
            <w:tcW w:w="1143" w:type="dxa"/>
            <w:gridSpan w:val="2"/>
          </w:tcPr>
          <w:p w14:paraId="352971B1" w14:textId="77777777" w:rsidR="00B94430" w:rsidRDefault="00B94430" w:rsidP="00F354AD">
            <w:pPr>
              <w:pStyle w:val="TAC"/>
              <w:rPr>
                <w:noProof/>
              </w:rPr>
            </w:pPr>
            <w:r>
              <w:rPr>
                <w:noProof/>
              </w:rPr>
              <w:t>0..1</w:t>
            </w:r>
          </w:p>
        </w:tc>
        <w:tc>
          <w:tcPr>
            <w:tcW w:w="2980" w:type="dxa"/>
            <w:gridSpan w:val="2"/>
          </w:tcPr>
          <w:p w14:paraId="11FB626E" w14:textId="77777777" w:rsidR="00B94430" w:rsidRDefault="00B94430" w:rsidP="00F354A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3FBC23E" w14:textId="77777777" w:rsidR="00B94430" w:rsidRDefault="00B94430" w:rsidP="00F354AD">
            <w:pPr>
              <w:pStyle w:val="TAL"/>
              <w:rPr>
                <w:rFonts w:cs="Arial"/>
                <w:noProof/>
                <w:szCs w:val="18"/>
              </w:rPr>
            </w:pPr>
          </w:p>
        </w:tc>
      </w:tr>
      <w:tr w:rsidR="00B94430" w14:paraId="41FF850F" w14:textId="77777777" w:rsidTr="00F354AD">
        <w:trPr>
          <w:gridBefore w:val="1"/>
          <w:wBefore w:w="518" w:type="dxa"/>
          <w:jc w:val="center"/>
        </w:trPr>
        <w:tc>
          <w:tcPr>
            <w:tcW w:w="1575" w:type="dxa"/>
            <w:gridSpan w:val="2"/>
          </w:tcPr>
          <w:p w14:paraId="6A65B075" w14:textId="77777777" w:rsidR="00B94430" w:rsidRDefault="00B94430" w:rsidP="00F354AD">
            <w:pPr>
              <w:pStyle w:val="TAL"/>
              <w:rPr>
                <w:noProof/>
              </w:rPr>
            </w:pPr>
            <w:r>
              <w:rPr>
                <w:rFonts w:hint="eastAsia"/>
                <w:noProof/>
                <w:lang w:eastAsia="zh-CN"/>
              </w:rPr>
              <w:t>r</w:t>
            </w:r>
            <w:r>
              <w:rPr>
                <w:noProof/>
                <w:lang w:eastAsia="zh-CN"/>
              </w:rPr>
              <w:t>atType</w:t>
            </w:r>
          </w:p>
        </w:tc>
        <w:tc>
          <w:tcPr>
            <w:tcW w:w="1878" w:type="dxa"/>
            <w:gridSpan w:val="3"/>
          </w:tcPr>
          <w:p w14:paraId="5A2F5710" w14:textId="77777777" w:rsidR="00B94430" w:rsidRDefault="00B94430" w:rsidP="00F354AD">
            <w:pPr>
              <w:pStyle w:val="TAL"/>
              <w:rPr>
                <w:noProof/>
              </w:rPr>
            </w:pPr>
            <w:r>
              <w:rPr>
                <w:rFonts w:hint="eastAsia"/>
                <w:noProof/>
                <w:lang w:eastAsia="zh-CN"/>
              </w:rPr>
              <w:t>R</w:t>
            </w:r>
            <w:r>
              <w:rPr>
                <w:noProof/>
                <w:lang w:eastAsia="zh-CN"/>
              </w:rPr>
              <w:t>atType</w:t>
            </w:r>
          </w:p>
        </w:tc>
        <w:tc>
          <w:tcPr>
            <w:tcW w:w="355" w:type="dxa"/>
          </w:tcPr>
          <w:p w14:paraId="652BE37E" w14:textId="77777777" w:rsidR="00B94430" w:rsidRDefault="00B94430" w:rsidP="00F354AD">
            <w:pPr>
              <w:pStyle w:val="TAC"/>
              <w:rPr>
                <w:noProof/>
              </w:rPr>
            </w:pPr>
            <w:r>
              <w:rPr>
                <w:noProof/>
                <w:lang w:eastAsia="zh-CN"/>
              </w:rPr>
              <w:t>C</w:t>
            </w:r>
          </w:p>
        </w:tc>
        <w:tc>
          <w:tcPr>
            <w:tcW w:w="1143" w:type="dxa"/>
            <w:gridSpan w:val="2"/>
          </w:tcPr>
          <w:p w14:paraId="5FC33B14" w14:textId="77777777" w:rsidR="00B94430" w:rsidRDefault="00B94430" w:rsidP="00F354AD">
            <w:pPr>
              <w:pStyle w:val="TAC"/>
              <w:rPr>
                <w:noProof/>
              </w:rPr>
            </w:pPr>
            <w:r>
              <w:rPr>
                <w:rFonts w:hint="eastAsia"/>
                <w:noProof/>
                <w:lang w:eastAsia="zh-CN"/>
              </w:rPr>
              <w:t>0</w:t>
            </w:r>
            <w:r>
              <w:rPr>
                <w:noProof/>
                <w:lang w:eastAsia="zh-CN"/>
              </w:rPr>
              <w:t>..1</w:t>
            </w:r>
          </w:p>
        </w:tc>
        <w:tc>
          <w:tcPr>
            <w:tcW w:w="2980" w:type="dxa"/>
            <w:gridSpan w:val="2"/>
          </w:tcPr>
          <w:p w14:paraId="5FBE5417" w14:textId="77777777" w:rsidR="00B94430" w:rsidRDefault="00B94430" w:rsidP="00F354AD">
            <w:pPr>
              <w:pStyle w:val="TAL"/>
              <w:rPr>
                <w:noProof/>
                <w:lang w:eastAsia="zh-CN"/>
              </w:rPr>
            </w:pPr>
            <w:r>
              <w:rPr>
                <w:noProof/>
                <w:lang w:eastAsia="zh-CN"/>
              </w:rPr>
              <w:t>Contains the RAT Type.</w:t>
            </w:r>
          </w:p>
          <w:p w14:paraId="23ACF0CA" w14:textId="77777777" w:rsidR="00B94430" w:rsidRDefault="00B94430" w:rsidP="00F354AD">
            <w:pPr>
              <w:pStyle w:val="TAL"/>
              <w:rPr>
                <w:noProof/>
                <w:lang w:eastAsia="zh-CN"/>
              </w:rPr>
            </w:pPr>
          </w:p>
          <w:p w14:paraId="3C9E4794" w14:textId="77777777" w:rsidR="00B94430" w:rsidRDefault="00B94430" w:rsidP="00F354AD">
            <w:pPr>
              <w:pStyle w:val="TAL"/>
              <w:rPr>
                <w:noProof/>
                <w:lang w:eastAsia="zh-CN"/>
              </w:rPr>
            </w:pPr>
            <w:r>
              <w:rPr>
                <w:noProof/>
                <w:lang w:eastAsia="zh-CN"/>
              </w:rPr>
              <w:t>It shall contain either:</w:t>
            </w:r>
          </w:p>
          <w:p w14:paraId="1F2CDC93" w14:textId="77777777" w:rsidR="00B94430" w:rsidRDefault="00B94430" w:rsidP="00F354A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716A4C8" w14:textId="77777777" w:rsidR="00B94430" w:rsidRDefault="00B94430" w:rsidP="00F354AD">
            <w:pPr>
              <w:pStyle w:val="TAL"/>
              <w:rPr>
                <w:noProof/>
                <w:lang w:eastAsia="zh-CN"/>
              </w:rPr>
            </w:pPr>
            <w:r>
              <w:rPr>
                <w:noProof/>
                <w:lang w:eastAsia="zh-CN"/>
              </w:rPr>
              <w:t>o</w:t>
            </w:r>
            <w:r>
              <w:rPr>
                <w:rFonts w:hint="eastAsia"/>
                <w:noProof/>
                <w:lang w:eastAsia="zh-CN"/>
              </w:rPr>
              <w:t>r</w:t>
            </w:r>
          </w:p>
          <w:p w14:paraId="5ABC5B08" w14:textId="77777777" w:rsidR="00B94430" w:rsidRDefault="00B94430" w:rsidP="00F354A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06FD1B99" w14:textId="77777777" w:rsidR="00B94430" w:rsidRDefault="00B94430" w:rsidP="00F354AD">
            <w:pPr>
              <w:pStyle w:val="TAL"/>
              <w:rPr>
                <w:rFonts w:cs="Arial"/>
                <w:noProof/>
                <w:szCs w:val="18"/>
              </w:rPr>
            </w:pPr>
            <w:r>
              <w:rPr>
                <w:rFonts w:cs="Arial"/>
                <w:noProof/>
                <w:szCs w:val="18"/>
              </w:rPr>
              <w:t>EneNA</w:t>
            </w:r>
          </w:p>
          <w:p w14:paraId="37188051" w14:textId="77777777" w:rsidR="00B94430" w:rsidRDefault="00B94430" w:rsidP="00F354AD">
            <w:pPr>
              <w:pStyle w:val="TAL"/>
              <w:rPr>
                <w:rFonts w:cs="Arial"/>
                <w:noProof/>
                <w:szCs w:val="18"/>
              </w:rPr>
            </w:pPr>
            <w:r>
              <w:rPr>
                <w:rFonts w:cs="Arial"/>
                <w:noProof/>
                <w:szCs w:val="18"/>
              </w:rPr>
              <w:t>EnPduSesRatType</w:t>
            </w:r>
          </w:p>
        </w:tc>
      </w:tr>
      <w:tr w:rsidR="00B94430" w14:paraId="167B06DA" w14:textId="77777777" w:rsidTr="00F354AD">
        <w:trPr>
          <w:gridBefore w:val="1"/>
          <w:wBefore w:w="518" w:type="dxa"/>
          <w:jc w:val="center"/>
        </w:trPr>
        <w:tc>
          <w:tcPr>
            <w:tcW w:w="1575" w:type="dxa"/>
            <w:gridSpan w:val="2"/>
          </w:tcPr>
          <w:p w14:paraId="02A05DEE" w14:textId="77777777" w:rsidR="00B94430" w:rsidRDefault="00B94430" w:rsidP="00F354AD">
            <w:pPr>
              <w:pStyle w:val="TAL"/>
              <w:rPr>
                <w:noProof/>
              </w:rPr>
            </w:pPr>
            <w:r>
              <w:rPr>
                <w:noProof/>
                <w:lang w:eastAsia="zh-CN"/>
              </w:rPr>
              <w:t>dddStatus</w:t>
            </w:r>
          </w:p>
        </w:tc>
        <w:tc>
          <w:tcPr>
            <w:tcW w:w="1878" w:type="dxa"/>
            <w:gridSpan w:val="3"/>
          </w:tcPr>
          <w:p w14:paraId="5D401FE4" w14:textId="77777777" w:rsidR="00B94430" w:rsidRDefault="00B94430" w:rsidP="00F354AD">
            <w:pPr>
              <w:pStyle w:val="TAL"/>
              <w:rPr>
                <w:noProof/>
              </w:rPr>
            </w:pPr>
            <w:proofErr w:type="spellStart"/>
            <w:r>
              <w:t>DlDataDelivery</w:t>
            </w:r>
            <w:r>
              <w:rPr>
                <w:noProof/>
              </w:rPr>
              <w:t>Status</w:t>
            </w:r>
            <w:proofErr w:type="spellEnd"/>
          </w:p>
        </w:tc>
        <w:tc>
          <w:tcPr>
            <w:tcW w:w="355" w:type="dxa"/>
          </w:tcPr>
          <w:p w14:paraId="00146306" w14:textId="77777777" w:rsidR="00B94430" w:rsidRDefault="00B94430" w:rsidP="00F354AD">
            <w:pPr>
              <w:pStyle w:val="TAC"/>
              <w:rPr>
                <w:noProof/>
              </w:rPr>
            </w:pPr>
            <w:r>
              <w:rPr>
                <w:noProof/>
              </w:rPr>
              <w:t>C</w:t>
            </w:r>
          </w:p>
        </w:tc>
        <w:tc>
          <w:tcPr>
            <w:tcW w:w="1143" w:type="dxa"/>
            <w:gridSpan w:val="2"/>
          </w:tcPr>
          <w:p w14:paraId="29278498" w14:textId="77777777" w:rsidR="00B94430" w:rsidRDefault="00B94430" w:rsidP="00F354AD">
            <w:pPr>
              <w:pStyle w:val="TAC"/>
              <w:rPr>
                <w:noProof/>
              </w:rPr>
            </w:pPr>
            <w:r>
              <w:rPr>
                <w:noProof/>
              </w:rPr>
              <w:t>0..1</w:t>
            </w:r>
          </w:p>
        </w:tc>
        <w:tc>
          <w:tcPr>
            <w:tcW w:w="2980" w:type="dxa"/>
            <w:gridSpan w:val="2"/>
          </w:tcPr>
          <w:p w14:paraId="6C168386" w14:textId="77777777" w:rsidR="00B94430" w:rsidRDefault="00B94430" w:rsidP="00F354A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36C09E05" w14:textId="77777777" w:rsidR="00B94430" w:rsidRDefault="00B94430" w:rsidP="00F354AD">
            <w:pPr>
              <w:pStyle w:val="TAL"/>
              <w:rPr>
                <w:rFonts w:cs="Arial"/>
                <w:noProof/>
                <w:szCs w:val="18"/>
              </w:rPr>
            </w:pPr>
            <w:r>
              <w:rPr>
                <w:rFonts w:eastAsia="DengXian"/>
                <w:noProof/>
              </w:rPr>
              <w:t>DownlinkDataDeliveryStatus</w:t>
            </w:r>
          </w:p>
        </w:tc>
      </w:tr>
      <w:tr w:rsidR="00B94430" w14:paraId="08D2968D" w14:textId="77777777" w:rsidTr="00F354AD">
        <w:trPr>
          <w:gridBefore w:val="1"/>
          <w:wBefore w:w="518" w:type="dxa"/>
          <w:jc w:val="center"/>
        </w:trPr>
        <w:tc>
          <w:tcPr>
            <w:tcW w:w="1575" w:type="dxa"/>
            <w:gridSpan w:val="2"/>
          </w:tcPr>
          <w:p w14:paraId="08C2954B" w14:textId="77777777" w:rsidR="00B94430" w:rsidRDefault="00B94430" w:rsidP="00F354AD">
            <w:pPr>
              <w:pStyle w:val="TAL"/>
              <w:rPr>
                <w:noProof/>
              </w:rPr>
            </w:pPr>
            <w:r>
              <w:rPr>
                <w:noProof/>
                <w:lang w:eastAsia="zh-CN"/>
              </w:rPr>
              <w:t>maxWaitTime</w:t>
            </w:r>
          </w:p>
        </w:tc>
        <w:tc>
          <w:tcPr>
            <w:tcW w:w="1878" w:type="dxa"/>
            <w:gridSpan w:val="3"/>
          </w:tcPr>
          <w:p w14:paraId="2BE60549" w14:textId="77777777" w:rsidR="00B94430" w:rsidRDefault="00B94430" w:rsidP="00F354AD">
            <w:pPr>
              <w:pStyle w:val="TAL"/>
              <w:rPr>
                <w:noProof/>
              </w:rPr>
            </w:pPr>
            <w:r>
              <w:rPr>
                <w:noProof/>
              </w:rPr>
              <w:t>DateTime</w:t>
            </w:r>
          </w:p>
        </w:tc>
        <w:tc>
          <w:tcPr>
            <w:tcW w:w="355" w:type="dxa"/>
          </w:tcPr>
          <w:p w14:paraId="32658D59" w14:textId="77777777" w:rsidR="00B94430" w:rsidRDefault="00B94430" w:rsidP="00F354AD">
            <w:pPr>
              <w:pStyle w:val="TAC"/>
              <w:rPr>
                <w:noProof/>
              </w:rPr>
            </w:pPr>
            <w:r>
              <w:rPr>
                <w:noProof/>
              </w:rPr>
              <w:t>C</w:t>
            </w:r>
          </w:p>
        </w:tc>
        <w:tc>
          <w:tcPr>
            <w:tcW w:w="1143" w:type="dxa"/>
            <w:gridSpan w:val="2"/>
          </w:tcPr>
          <w:p w14:paraId="7CEC6246" w14:textId="77777777" w:rsidR="00B94430" w:rsidRDefault="00B94430" w:rsidP="00F354AD">
            <w:pPr>
              <w:pStyle w:val="TAC"/>
              <w:rPr>
                <w:noProof/>
              </w:rPr>
            </w:pPr>
            <w:r>
              <w:rPr>
                <w:noProof/>
              </w:rPr>
              <w:t>0..1</w:t>
            </w:r>
          </w:p>
        </w:tc>
        <w:tc>
          <w:tcPr>
            <w:tcW w:w="2980" w:type="dxa"/>
            <w:gridSpan w:val="2"/>
          </w:tcPr>
          <w:p w14:paraId="13831A8F" w14:textId="77777777" w:rsidR="00B94430" w:rsidRDefault="00B94430" w:rsidP="00F354A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79E8EA2" w14:textId="77777777" w:rsidR="00B94430" w:rsidRDefault="00B94430" w:rsidP="00F354AD">
            <w:pPr>
              <w:pStyle w:val="TAL"/>
              <w:rPr>
                <w:rFonts w:cs="Arial"/>
                <w:noProof/>
                <w:szCs w:val="18"/>
              </w:rPr>
            </w:pPr>
            <w:r>
              <w:rPr>
                <w:rFonts w:eastAsia="DengXian"/>
                <w:noProof/>
              </w:rPr>
              <w:t>DownlinkDataDeliveryStatus</w:t>
            </w:r>
          </w:p>
        </w:tc>
      </w:tr>
      <w:tr w:rsidR="00B94430" w14:paraId="5E61D4B2" w14:textId="77777777" w:rsidTr="00F354AD">
        <w:trPr>
          <w:gridAfter w:val="1"/>
          <w:wAfter w:w="512" w:type="dxa"/>
          <w:jc w:val="center"/>
        </w:trPr>
        <w:tc>
          <w:tcPr>
            <w:tcW w:w="1579" w:type="dxa"/>
            <w:gridSpan w:val="2"/>
          </w:tcPr>
          <w:p w14:paraId="11E64D75" w14:textId="77777777" w:rsidR="00B94430" w:rsidRDefault="00B94430" w:rsidP="00F354AD">
            <w:pPr>
              <w:pStyle w:val="TAL"/>
              <w:rPr>
                <w:noProof/>
                <w:lang w:eastAsia="zh-CN"/>
              </w:rPr>
            </w:pPr>
            <w:r>
              <w:rPr>
                <w:noProof/>
              </w:rPr>
              <w:t>dddTraDescriptor</w:t>
            </w:r>
          </w:p>
        </w:tc>
        <w:tc>
          <w:tcPr>
            <w:tcW w:w="1876" w:type="dxa"/>
            <w:gridSpan w:val="2"/>
          </w:tcPr>
          <w:p w14:paraId="4B3637C0" w14:textId="77777777" w:rsidR="00B94430" w:rsidRDefault="00B94430" w:rsidP="00F354AD">
            <w:pPr>
              <w:pStyle w:val="TAL"/>
              <w:rPr>
                <w:noProof/>
              </w:rPr>
            </w:pPr>
            <w:r>
              <w:rPr>
                <w:noProof/>
              </w:rPr>
              <w:t>DddTrafficDescriptor</w:t>
            </w:r>
          </w:p>
        </w:tc>
        <w:tc>
          <w:tcPr>
            <w:tcW w:w="355" w:type="dxa"/>
          </w:tcPr>
          <w:p w14:paraId="7A05AE11" w14:textId="77777777" w:rsidR="00B94430" w:rsidRDefault="00B94430" w:rsidP="00F354AD">
            <w:pPr>
              <w:pStyle w:val="TAC"/>
              <w:rPr>
                <w:noProof/>
              </w:rPr>
            </w:pPr>
            <w:r>
              <w:rPr>
                <w:rFonts w:hint="eastAsia"/>
                <w:noProof/>
                <w:lang w:eastAsia="zh-CN"/>
              </w:rPr>
              <w:t>C</w:t>
            </w:r>
          </w:p>
        </w:tc>
        <w:tc>
          <w:tcPr>
            <w:tcW w:w="1145" w:type="dxa"/>
            <w:gridSpan w:val="3"/>
          </w:tcPr>
          <w:p w14:paraId="46F3C2E7" w14:textId="77777777" w:rsidR="00B94430" w:rsidRDefault="00B94430" w:rsidP="00F354AD">
            <w:pPr>
              <w:pStyle w:val="TAC"/>
              <w:rPr>
                <w:noProof/>
              </w:rPr>
            </w:pPr>
            <w:r>
              <w:rPr>
                <w:noProof/>
                <w:lang w:eastAsia="zh-CN"/>
              </w:rPr>
              <w:t>0..1</w:t>
            </w:r>
          </w:p>
        </w:tc>
        <w:tc>
          <w:tcPr>
            <w:tcW w:w="2982" w:type="dxa"/>
            <w:gridSpan w:val="2"/>
          </w:tcPr>
          <w:p w14:paraId="1088F428" w14:textId="77777777" w:rsidR="00B94430" w:rsidRDefault="00B94430" w:rsidP="00F354A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710B6D02" w14:textId="77777777" w:rsidR="00B94430" w:rsidRDefault="00B94430" w:rsidP="00F354AD">
            <w:pPr>
              <w:pStyle w:val="TAL"/>
              <w:rPr>
                <w:rFonts w:eastAsia="DengXian"/>
                <w:noProof/>
              </w:rPr>
            </w:pPr>
            <w:r>
              <w:rPr>
                <w:rFonts w:eastAsia="DengXian"/>
                <w:noProof/>
              </w:rPr>
              <w:t>DownlinkDataDeliveryStatus</w:t>
            </w:r>
          </w:p>
        </w:tc>
      </w:tr>
      <w:tr w:rsidR="00B94430" w14:paraId="6DEBDFC4" w14:textId="77777777" w:rsidTr="00F354AD">
        <w:trPr>
          <w:gridBefore w:val="1"/>
          <w:wBefore w:w="518" w:type="dxa"/>
          <w:jc w:val="center"/>
        </w:trPr>
        <w:tc>
          <w:tcPr>
            <w:tcW w:w="1575" w:type="dxa"/>
            <w:gridSpan w:val="2"/>
          </w:tcPr>
          <w:p w14:paraId="6A298AF3" w14:textId="77777777" w:rsidR="00B94430" w:rsidRDefault="00B94430" w:rsidP="00F354AD">
            <w:pPr>
              <w:pStyle w:val="TAL"/>
              <w:rPr>
                <w:noProof/>
                <w:lang w:eastAsia="zh-CN"/>
              </w:rPr>
            </w:pPr>
            <w:proofErr w:type="spellStart"/>
            <w:r>
              <w:t>commFailure</w:t>
            </w:r>
            <w:proofErr w:type="spellEnd"/>
          </w:p>
        </w:tc>
        <w:tc>
          <w:tcPr>
            <w:tcW w:w="1878" w:type="dxa"/>
            <w:gridSpan w:val="3"/>
          </w:tcPr>
          <w:p w14:paraId="56C487C2" w14:textId="77777777" w:rsidR="00B94430" w:rsidRDefault="00B94430" w:rsidP="00F354AD">
            <w:pPr>
              <w:pStyle w:val="TAL"/>
              <w:rPr>
                <w:noProof/>
              </w:rPr>
            </w:pPr>
            <w:proofErr w:type="spellStart"/>
            <w:r>
              <w:t>CommunicationFailure</w:t>
            </w:r>
            <w:proofErr w:type="spellEnd"/>
          </w:p>
        </w:tc>
        <w:tc>
          <w:tcPr>
            <w:tcW w:w="355" w:type="dxa"/>
          </w:tcPr>
          <w:p w14:paraId="4C990481" w14:textId="77777777" w:rsidR="00B94430" w:rsidRDefault="00B94430" w:rsidP="00F354AD">
            <w:pPr>
              <w:pStyle w:val="TAC"/>
              <w:rPr>
                <w:noProof/>
              </w:rPr>
            </w:pPr>
            <w:r>
              <w:t>C</w:t>
            </w:r>
          </w:p>
        </w:tc>
        <w:tc>
          <w:tcPr>
            <w:tcW w:w="1143" w:type="dxa"/>
            <w:gridSpan w:val="2"/>
          </w:tcPr>
          <w:p w14:paraId="254E9957" w14:textId="77777777" w:rsidR="00B94430" w:rsidRDefault="00B94430" w:rsidP="00F354AD">
            <w:pPr>
              <w:pStyle w:val="TAC"/>
              <w:rPr>
                <w:noProof/>
              </w:rPr>
            </w:pPr>
            <w:r>
              <w:t>0..1</w:t>
            </w:r>
          </w:p>
        </w:tc>
        <w:tc>
          <w:tcPr>
            <w:tcW w:w="2980" w:type="dxa"/>
            <w:gridSpan w:val="2"/>
          </w:tcPr>
          <w:p w14:paraId="535D553A" w14:textId="77777777" w:rsidR="00B94430" w:rsidRDefault="00B94430" w:rsidP="00F354A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E9B7BDF" w14:textId="77777777" w:rsidR="00B94430" w:rsidRDefault="00B94430" w:rsidP="00F354AD">
            <w:pPr>
              <w:pStyle w:val="TAL"/>
              <w:rPr>
                <w:noProof/>
              </w:rPr>
            </w:pPr>
            <w:r>
              <w:rPr>
                <w:noProof/>
              </w:rPr>
              <w:t>CommunicationFailure</w:t>
            </w:r>
          </w:p>
        </w:tc>
      </w:tr>
      <w:tr w:rsidR="00B94430" w14:paraId="01EEF2B7" w14:textId="77777777" w:rsidTr="00F354AD">
        <w:trPr>
          <w:gridBefore w:val="1"/>
          <w:wBefore w:w="518" w:type="dxa"/>
          <w:jc w:val="center"/>
        </w:trPr>
        <w:tc>
          <w:tcPr>
            <w:tcW w:w="1575" w:type="dxa"/>
            <w:gridSpan w:val="2"/>
          </w:tcPr>
          <w:p w14:paraId="0CF46688" w14:textId="77777777" w:rsidR="00B94430" w:rsidRDefault="00B94430" w:rsidP="00F354AD">
            <w:pPr>
              <w:pStyle w:val="TAL"/>
            </w:pPr>
            <w:r>
              <w:t>ipv4Addr</w:t>
            </w:r>
          </w:p>
        </w:tc>
        <w:tc>
          <w:tcPr>
            <w:tcW w:w="1878" w:type="dxa"/>
            <w:gridSpan w:val="3"/>
          </w:tcPr>
          <w:p w14:paraId="170E1A7E" w14:textId="77777777" w:rsidR="00B94430" w:rsidRDefault="00B94430" w:rsidP="00F354AD">
            <w:pPr>
              <w:pStyle w:val="TAL"/>
            </w:pPr>
            <w:r>
              <w:t>Ipv4Addr</w:t>
            </w:r>
          </w:p>
        </w:tc>
        <w:tc>
          <w:tcPr>
            <w:tcW w:w="355" w:type="dxa"/>
          </w:tcPr>
          <w:p w14:paraId="131B1843" w14:textId="77777777" w:rsidR="00B94430" w:rsidRDefault="00B94430" w:rsidP="00F354AD">
            <w:pPr>
              <w:pStyle w:val="TAC"/>
            </w:pPr>
            <w:r>
              <w:t>O</w:t>
            </w:r>
          </w:p>
        </w:tc>
        <w:tc>
          <w:tcPr>
            <w:tcW w:w="1143" w:type="dxa"/>
            <w:gridSpan w:val="2"/>
          </w:tcPr>
          <w:p w14:paraId="117E7691" w14:textId="77777777" w:rsidR="00B94430" w:rsidRDefault="00B94430" w:rsidP="00F354AD">
            <w:pPr>
              <w:pStyle w:val="TAC"/>
            </w:pPr>
            <w:r>
              <w:t>0..1</w:t>
            </w:r>
          </w:p>
        </w:tc>
        <w:tc>
          <w:tcPr>
            <w:tcW w:w="2980" w:type="dxa"/>
            <w:gridSpan w:val="2"/>
          </w:tcPr>
          <w:p w14:paraId="3B97634E" w14:textId="77777777" w:rsidR="00B94430" w:rsidRDefault="00B94430" w:rsidP="00F354AD">
            <w:pPr>
              <w:pStyle w:val="TAL"/>
              <w:rPr>
                <w:rFonts w:cs="Arial"/>
                <w:szCs w:val="18"/>
              </w:rPr>
            </w:pPr>
            <w:r>
              <w:rPr>
                <w:noProof/>
              </w:rPr>
              <w:t>IPv4 address. May be included for event "PDU_SES_REL" or "PDU_SES_EST".</w:t>
            </w:r>
          </w:p>
        </w:tc>
        <w:tc>
          <w:tcPr>
            <w:tcW w:w="1737" w:type="dxa"/>
            <w:gridSpan w:val="2"/>
          </w:tcPr>
          <w:p w14:paraId="39C97DE1" w14:textId="77777777" w:rsidR="00B94430" w:rsidRDefault="00B94430" w:rsidP="00F354AD">
            <w:pPr>
              <w:pStyle w:val="TAL"/>
              <w:rPr>
                <w:noProof/>
              </w:rPr>
            </w:pPr>
            <w:proofErr w:type="spellStart"/>
            <w:r>
              <w:t>PduSessionStatus</w:t>
            </w:r>
            <w:proofErr w:type="spellEnd"/>
          </w:p>
        </w:tc>
      </w:tr>
      <w:tr w:rsidR="00B94430" w14:paraId="6952C0E6" w14:textId="77777777" w:rsidTr="00F354AD">
        <w:trPr>
          <w:gridBefore w:val="1"/>
          <w:wBefore w:w="518" w:type="dxa"/>
          <w:jc w:val="center"/>
        </w:trPr>
        <w:tc>
          <w:tcPr>
            <w:tcW w:w="1575" w:type="dxa"/>
            <w:gridSpan w:val="2"/>
          </w:tcPr>
          <w:p w14:paraId="46E1FF04" w14:textId="77777777" w:rsidR="00B94430" w:rsidRDefault="00B94430" w:rsidP="00F354AD">
            <w:pPr>
              <w:pStyle w:val="TAL"/>
            </w:pPr>
            <w:r>
              <w:t>ipv6Prefixes</w:t>
            </w:r>
          </w:p>
        </w:tc>
        <w:tc>
          <w:tcPr>
            <w:tcW w:w="1878" w:type="dxa"/>
            <w:gridSpan w:val="3"/>
          </w:tcPr>
          <w:p w14:paraId="6701208F" w14:textId="77777777" w:rsidR="00B94430" w:rsidRDefault="00B94430" w:rsidP="00F354AD">
            <w:pPr>
              <w:pStyle w:val="TAL"/>
            </w:pPr>
            <w:proofErr w:type="gramStart"/>
            <w:r>
              <w:t>array(</w:t>
            </w:r>
            <w:proofErr w:type="gramEnd"/>
            <w:r>
              <w:t>Ipv6Prefix)</w:t>
            </w:r>
          </w:p>
        </w:tc>
        <w:tc>
          <w:tcPr>
            <w:tcW w:w="355" w:type="dxa"/>
          </w:tcPr>
          <w:p w14:paraId="314AF234" w14:textId="77777777" w:rsidR="00B94430" w:rsidRDefault="00B94430" w:rsidP="00F354AD">
            <w:pPr>
              <w:pStyle w:val="TAC"/>
            </w:pPr>
            <w:r>
              <w:t>O</w:t>
            </w:r>
          </w:p>
        </w:tc>
        <w:tc>
          <w:tcPr>
            <w:tcW w:w="1143" w:type="dxa"/>
            <w:gridSpan w:val="2"/>
          </w:tcPr>
          <w:p w14:paraId="233A9015" w14:textId="77777777" w:rsidR="00B94430" w:rsidRDefault="00B94430" w:rsidP="00F354AD">
            <w:pPr>
              <w:pStyle w:val="TAC"/>
            </w:pPr>
            <w:proofErr w:type="gramStart"/>
            <w:r>
              <w:t>1..N</w:t>
            </w:r>
            <w:proofErr w:type="gramEnd"/>
          </w:p>
        </w:tc>
        <w:tc>
          <w:tcPr>
            <w:tcW w:w="2980" w:type="dxa"/>
            <w:gridSpan w:val="2"/>
          </w:tcPr>
          <w:p w14:paraId="18B62B48" w14:textId="77777777" w:rsidR="00B94430" w:rsidRDefault="00B94430" w:rsidP="00F354AD">
            <w:pPr>
              <w:pStyle w:val="TAL"/>
              <w:rPr>
                <w:noProof/>
              </w:rPr>
            </w:pPr>
            <w:r>
              <w:rPr>
                <w:noProof/>
              </w:rPr>
              <w:t>IPv6 prefixes. May be included for event "PDU_SES_REL" or "PDU_SES_EST". (NOTE 3)</w:t>
            </w:r>
          </w:p>
        </w:tc>
        <w:tc>
          <w:tcPr>
            <w:tcW w:w="1737" w:type="dxa"/>
            <w:gridSpan w:val="2"/>
          </w:tcPr>
          <w:p w14:paraId="1FA71EBB" w14:textId="77777777" w:rsidR="00B94430" w:rsidRDefault="00B94430" w:rsidP="00F354AD">
            <w:pPr>
              <w:pStyle w:val="TAL"/>
            </w:pPr>
            <w:proofErr w:type="spellStart"/>
            <w:r>
              <w:t>PduSessionStatus</w:t>
            </w:r>
            <w:proofErr w:type="spellEnd"/>
          </w:p>
        </w:tc>
      </w:tr>
      <w:tr w:rsidR="00B94430" w14:paraId="163A1105" w14:textId="77777777" w:rsidTr="00F354AD">
        <w:trPr>
          <w:gridBefore w:val="1"/>
          <w:wBefore w:w="518" w:type="dxa"/>
          <w:jc w:val="center"/>
        </w:trPr>
        <w:tc>
          <w:tcPr>
            <w:tcW w:w="1575" w:type="dxa"/>
            <w:gridSpan w:val="2"/>
          </w:tcPr>
          <w:p w14:paraId="26BF3702" w14:textId="77777777" w:rsidR="00B94430" w:rsidRDefault="00B94430" w:rsidP="00F354AD">
            <w:pPr>
              <w:pStyle w:val="TAL"/>
            </w:pPr>
            <w:r>
              <w:t>ipv6Addrs</w:t>
            </w:r>
          </w:p>
        </w:tc>
        <w:tc>
          <w:tcPr>
            <w:tcW w:w="1878" w:type="dxa"/>
            <w:gridSpan w:val="3"/>
          </w:tcPr>
          <w:p w14:paraId="10AE2072" w14:textId="77777777" w:rsidR="00B94430" w:rsidRDefault="00B94430" w:rsidP="00F354AD">
            <w:pPr>
              <w:pStyle w:val="TAL"/>
            </w:pPr>
            <w:proofErr w:type="gramStart"/>
            <w:r>
              <w:t>array(</w:t>
            </w:r>
            <w:proofErr w:type="gramEnd"/>
            <w:r>
              <w:t>Ipv6Addr)</w:t>
            </w:r>
          </w:p>
        </w:tc>
        <w:tc>
          <w:tcPr>
            <w:tcW w:w="355" w:type="dxa"/>
          </w:tcPr>
          <w:p w14:paraId="031F6B4B" w14:textId="77777777" w:rsidR="00B94430" w:rsidRDefault="00B94430" w:rsidP="00F354AD">
            <w:pPr>
              <w:pStyle w:val="TAC"/>
            </w:pPr>
            <w:r>
              <w:t>O</w:t>
            </w:r>
          </w:p>
        </w:tc>
        <w:tc>
          <w:tcPr>
            <w:tcW w:w="1143" w:type="dxa"/>
            <w:gridSpan w:val="2"/>
          </w:tcPr>
          <w:p w14:paraId="6763C05C" w14:textId="77777777" w:rsidR="00B94430" w:rsidRDefault="00B94430" w:rsidP="00F354AD">
            <w:pPr>
              <w:pStyle w:val="TAC"/>
            </w:pPr>
            <w:proofErr w:type="gramStart"/>
            <w:r>
              <w:t>1..N</w:t>
            </w:r>
            <w:proofErr w:type="gramEnd"/>
          </w:p>
        </w:tc>
        <w:tc>
          <w:tcPr>
            <w:tcW w:w="2980" w:type="dxa"/>
            <w:gridSpan w:val="2"/>
          </w:tcPr>
          <w:p w14:paraId="78D77864" w14:textId="77777777" w:rsidR="00B94430" w:rsidRDefault="00B94430" w:rsidP="00F354AD">
            <w:pPr>
              <w:pStyle w:val="TAL"/>
              <w:rPr>
                <w:noProof/>
              </w:rPr>
            </w:pPr>
            <w:r>
              <w:rPr>
                <w:noProof/>
              </w:rPr>
              <w:t>IPv6 addresses. May be included for event "PDU_SES_REL" or "PDU_SES_EST". (NOTE 3)</w:t>
            </w:r>
          </w:p>
        </w:tc>
        <w:tc>
          <w:tcPr>
            <w:tcW w:w="1737" w:type="dxa"/>
            <w:gridSpan w:val="2"/>
          </w:tcPr>
          <w:p w14:paraId="7D32858B" w14:textId="77777777" w:rsidR="00B94430" w:rsidRDefault="00B94430" w:rsidP="00F354AD">
            <w:pPr>
              <w:pStyle w:val="TAL"/>
            </w:pPr>
            <w:proofErr w:type="spellStart"/>
            <w:r>
              <w:t>PduSessionStatus</w:t>
            </w:r>
            <w:proofErr w:type="spellEnd"/>
          </w:p>
        </w:tc>
      </w:tr>
      <w:tr w:rsidR="00B94430" w14:paraId="4E2F4617" w14:textId="77777777" w:rsidTr="00F354AD">
        <w:trPr>
          <w:gridBefore w:val="1"/>
          <w:wBefore w:w="518" w:type="dxa"/>
          <w:jc w:val="center"/>
        </w:trPr>
        <w:tc>
          <w:tcPr>
            <w:tcW w:w="1575" w:type="dxa"/>
            <w:gridSpan w:val="2"/>
          </w:tcPr>
          <w:p w14:paraId="4CABB978" w14:textId="77777777" w:rsidR="00B94430" w:rsidRDefault="00B94430" w:rsidP="00F354AD">
            <w:pPr>
              <w:pStyle w:val="TAL"/>
            </w:pPr>
            <w:proofErr w:type="spellStart"/>
            <w:r>
              <w:t>pduSessType</w:t>
            </w:r>
            <w:proofErr w:type="spellEnd"/>
          </w:p>
        </w:tc>
        <w:tc>
          <w:tcPr>
            <w:tcW w:w="1878" w:type="dxa"/>
            <w:gridSpan w:val="3"/>
          </w:tcPr>
          <w:p w14:paraId="72F70376" w14:textId="77777777" w:rsidR="00B94430" w:rsidRDefault="00B94430" w:rsidP="00F354AD">
            <w:pPr>
              <w:pStyle w:val="TAL"/>
            </w:pPr>
            <w:proofErr w:type="spellStart"/>
            <w:r>
              <w:t>Pdu</w:t>
            </w:r>
            <w:r>
              <w:rPr>
                <w:rFonts w:hint="eastAsia"/>
                <w:lang w:eastAsia="zh-CN"/>
              </w:rPr>
              <w:t>Session</w:t>
            </w:r>
            <w:r>
              <w:t>Type</w:t>
            </w:r>
            <w:proofErr w:type="spellEnd"/>
          </w:p>
        </w:tc>
        <w:tc>
          <w:tcPr>
            <w:tcW w:w="355" w:type="dxa"/>
          </w:tcPr>
          <w:p w14:paraId="094CC207" w14:textId="77777777" w:rsidR="00B94430" w:rsidRDefault="00B94430" w:rsidP="00F354AD">
            <w:pPr>
              <w:pStyle w:val="TAC"/>
            </w:pPr>
            <w:r>
              <w:t>C</w:t>
            </w:r>
          </w:p>
        </w:tc>
        <w:tc>
          <w:tcPr>
            <w:tcW w:w="1143" w:type="dxa"/>
            <w:gridSpan w:val="2"/>
          </w:tcPr>
          <w:p w14:paraId="60BC3945" w14:textId="77777777" w:rsidR="00B94430" w:rsidRDefault="00B94430" w:rsidP="00F354AD">
            <w:pPr>
              <w:pStyle w:val="TAC"/>
            </w:pPr>
            <w:r>
              <w:t>0..1</w:t>
            </w:r>
          </w:p>
        </w:tc>
        <w:tc>
          <w:tcPr>
            <w:tcW w:w="2980" w:type="dxa"/>
            <w:gridSpan w:val="2"/>
          </w:tcPr>
          <w:p w14:paraId="2FEDE4C8" w14:textId="77777777" w:rsidR="00B94430" w:rsidRDefault="00B94430" w:rsidP="00F354AD">
            <w:pPr>
              <w:pStyle w:val="TAL"/>
              <w:rPr>
                <w:noProof/>
              </w:rPr>
            </w:pPr>
            <w:r>
              <w:rPr>
                <w:noProof/>
              </w:rPr>
              <w:t>PDU session type. Shall be included if the PduSessionStatus or PduSessionInfo feature is supported. (NOTE 8)</w:t>
            </w:r>
          </w:p>
        </w:tc>
        <w:tc>
          <w:tcPr>
            <w:tcW w:w="1737" w:type="dxa"/>
            <w:gridSpan w:val="2"/>
          </w:tcPr>
          <w:p w14:paraId="546EA8E4" w14:textId="77777777" w:rsidR="00B94430" w:rsidRDefault="00B94430" w:rsidP="00F354AD">
            <w:pPr>
              <w:pStyle w:val="TAL"/>
            </w:pPr>
            <w:proofErr w:type="spellStart"/>
            <w:r>
              <w:t>PduSessionStatus</w:t>
            </w:r>
            <w:proofErr w:type="spellEnd"/>
          </w:p>
          <w:p w14:paraId="345223AC" w14:textId="77777777" w:rsidR="00B94430" w:rsidRDefault="00B94430" w:rsidP="00F354AD">
            <w:pPr>
              <w:pStyle w:val="TAL"/>
            </w:pPr>
            <w:proofErr w:type="spellStart"/>
            <w:r>
              <w:t>PduSessionInfo</w:t>
            </w:r>
            <w:proofErr w:type="spellEnd"/>
          </w:p>
        </w:tc>
      </w:tr>
      <w:tr w:rsidR="00B94430" w14:paraId="10E34220" w14:textId="77777777" w:rsidTr="00F354AD">
        <w:trPr>
          <w:gridBefore w:val="1"/>
          <w:wBefore w:w="518" w:type="dxa"/>
          <w:jc w:val="center"/>
        </w:trPr>
        <w:tc>
          <w:tcPr>
            <w:tcW w:w="1575" w:type="dxa"/>
            <w:gridSpan w:val="2"/>
          </w:tcPr>
          <w:p w14:paraId="06A0BA93" w14:textId="77777777" w:rsidR="00B94430" w:rsidRDefault="00B94430" w:rsidP="00F354AD">
            <w:pPr>
              <w:pStyle w:val="TAL"/>
            </w:pPr>
            <w:proofErr w:type="spellStart"/>
            <w:r>
              <w:t>sscMode</w:t>
            </w:r>
            <w:proofErr w:type="spellEnd"/>
          </w:p>
        </w:tc>
        <w:tc>
          <w:tcPr>
            <w:tcW w:w="1878" w:type="dxa"/>
            <w:gridSpan w:val="3"/>
          </w:tcPr>
          <w:p w14:paraId="5F224130" w14:textId="77777777" w:rsidR="00B94430" w:rsidRDefault="00B94430" w:rsidP="00F354AD">
            <w:pPr>
              <w:pStyle w:val="TAL"/>
            </w:pPr>
            <w:proofErr w:type="spellStart"/>
            <w:r>
              <w:t>SscMode</w:t>
            </w:r>
            <w:proofErr w:type="spellEnd"/>
          </w:p>
        </w:tc>
        <w:tc>
          <w:tcPr>
            <w:tcW w:w="355" w:type="dxa"/>
          </w:tcPr>
          <w:p w14:paraId="402BB996" w14:textId="77777777" w:rsidR="00B94430" w:rsidRDefault="00B94430" w:rsidP="00F354AD">
            <w:pPr>
              <w:pStyle w:val="TAC"/>
            </w:pPr>
            <w:r>
              <w:t>O</w:t>
            </w:r>
          </w:p>
        </w:tc>
        <w:tc>
          <w:tcPr>
            <w:tcW w:w="1143" w:type="dxa"/>
            <w:gridSpan w:val="2"/>
          </w:tcPr>
          <w:p w14:paraId="687B7F97" w14:textId="77777777" w:rsidR="00B94430" w:rsidRDefault="00B94430" w:rsidP="00F354AD">
            <w:pPr>
              <w:pStyle w:val="TAC"/>
            </w:pPr>
            <w:r>
              <w:t>0</w:t>
            </w:r>
            <w:r w:rsidRPr="00D165ED">
              <w:t>..</w:t>
            </w:r>
            <w:r>
              <w:t>1</w:t>
            </w:r>
          </w:p>
        </w:tc>
        <w:tc>
          <w:tcPr>
            <w:tcW w:w="2980" w:type="dxa"/>
            <w:gridSpan w:val="2"/>
          </w:tcPr>
          <w:p w14:paraId="64DAA45C" w14:textId="77777777" w:rsidR="00B94430" w:rsidRDefault="00B94430" w:rsidP="00F354A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2E05BD4" w14:textId="77777777" w:rsidR="00B94430" w:rsidRDefault="00B94430" w:rsidP="00F354AD">
            <w:pPr>
              <w:pStyle w:val="TAL"/>
              <w:rPr>
                <w:noProof/>
              </w:rPr>
            </w:pPr>
            <w:r>
              <w:rPr>
                <w:noProof/>
              </w:rPr>
              <w:t>(NOTE 8)</w:t>
            </w:r>
          </w:p>
        </w:tc>
        <w:tc>
          <w:tcPr>
            <w:tcW w:w="1737" w:type="dxa"/>
            <w:gridSpan w:val="2"/>
          </w:tcPr>
          <w:p w14:paraId="642F97E6" w14:textId="77777777" w:rsidR="00B94430" w:rsidRDefault="00B94430" w:rsidP="00F354AD">
            <w:pPr>
              <w:pStyle w:val="TAL"/>
            </w:pPr>
            <w:proofErr w:type="spellStart"/>
            <w:r>
              <w:t>PduSessionInfo</w:t>
            </w:r>
            <w:proofErr w:type="spellEnd"/>
          </w:p>
        </w:tc>
      </w:tr>
      <w:tr w:rsidR="00B94430" w14:paraId="461E7C38" w14:textId="77777777" w:rsidTr="00F354AD">
        <w:trPr>
          <w:gridBefore w:val="1"/>
          <w:wBefore w:w="518" w:type="dxa"/>
          <w:jc w:val="center"/>
        </w:trPr>
        <w:tc>
          <w:tcPr>
            <w:tcW w:w="1575" w:type="dxa"/>
            <w:gridSpan w:val="2"/>
          </w:tcPr>
          <w:p w14:paraId="796C8ADB" w14:textId="77777777" w:rsidR="00B94430" w:rsidRDefault="00B94430" w:rsidP="00F354AD">
            <w:pPr>
              <w:pStyle w:val="TAL"/>
            </w:pPr>
            <w:proofErr w:type="spellStart"/>
            <w:r>
              <w:t>qfi</w:t>
            </w:r>
            <w:proofErr w:type="spellEnd"/>
          </w:p>
        </w:tc>
        <w:tc>
          <w:tcPr>
            <w:tcW w:w="1878" w:type="dxa"/>
            <w:gridSpan w:val="3"/>
          </w:tcPr>
          <w:p w14:paraId="5417ED77" w14:textId="77777777" w:rsidR="00B94430" w:rsidRDefault="00B94430" w:rsidP="00F354AD">
            <w:pPr>
              <w:pStyle w:val="TAL"/>
            </w:pPr>
            <w:proofErr w:type="spellStart"/>
            <w:r>
              <w:t>Qfi</w:t>
            </w:r>
            <w:proofErr w:type="spellEnd"/>
          </w:p>
        </w:tc>
        <w:tc>
          <w:tcPr>
            <w:tcW w:w="355" w:type="dxa"/>
          </w:tcPr>
          <w:p w14:paraId="34FDDC73" w14:textId="77777777" w:rsidR="00B94430" w:rsidRDefault="00B94430" w:rsidP="00F354AD">
            <w:pPr>
              <w:pStyle w:val="TAC"/>
            </w:pPr>
            <w:r>
              <w:t>C</w:t>
            </w:r>
          </w:p>
        </w:tc>
        <w:tc>
          <w:tcPr>
            <w:tcW w:w="1143" w:type="dxa"/>
            <w:gridSpan w:val="2"/>
          </w:tcPr>
          <w:p w14:paraId="09FF090A" w14:textId="77777777" w:rsidR="00B94430" w:rsidRDefault="00B94430" w:rsidP="00F354AD">
            <w:pPr>
              <w:pStyle w:val="TAC"/>
            </w:pPr>
            <w:r>
              <w:t>0..1</w:t>
            </w:r>
          </w:p>
        </w:tc>
        <w:tc>
          <w:tcPr>
            <w:tcW w:w="2980" w:type="dxa"/>
            <w:gridSpan w:val="2"/>
          </w:tcPr>
          <w:p w14:paraId="180A6F45" w14:textId="77777777" w:rsidR="00B94430" w:rsidRDefault="00B94430" w:rsidP="00F354AD">
            <w:pPr>
              <w:pStyle w:val="TAL"/>
            </w:pPr>
            <w:r>
              <w:rPr>
                <w:rFonts w:cs="Arial"/>
                <w:szCs w:val="18"/>
              </w:rPr>
              <w:t xml:space="preserve">QoS flow identifier. May be included for events </w:t>
            </w:r>
            <w:r>
              <w:t>"QFI_ALLOC"</w:t>
            </w:r>
            <w:r>
              <w:rPr>
                <w:noProof/>
              </w:rPr>
              <w:t>, "QFI_DEALLOCATION", and "QOS_FLOW_CHANGE"</w:t>
            </w:r>
            <w:r>
              <w:t>.</w:t>
            </w:r>
          </w:p>
          <w:p w14:paraId="635B6B1A" w14:textId="77777777" w:rsidR="00B94430" w:rsidRDefault="00B94430" w:rsidP="00F354AD">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4528B7C3" w14:textId="77777777" w:rsidR="00B94430" w:rsidRDefault="00B94430" w:rsidP="00F354AD">
            <w:pPr>
              <w:pStyle w:val="TAL"/>
              <w:rPr>
                <w:noProof/>
              </w:rPr>
            </w:pPr>
            <w:r>
              <w:rPr>
                <w:noProof/>
              </w:rPr>
              <w:lastRenderedPageBreak/>
              <w:t>QfiAllocation</w:t>
            </w:r>
          </w:p>
        </w:tc>
      </w:tr>
      <w:tr w:rsidR="00B94430" w14:paraId="024A4760" w14:textId="77777777" w:rsidTr="00F354AD">
        <w:trPr>
          <w:gridBefore w:val="1"/>
          <w:wBefore w:w="518" w:type="dxa"/>
          <w:jc w:val="center"/>
        </w:trPr>
        <w:tc>
          <w:tcPr>
            <w:tcW w:w="1575" w:type="dxa"/>
            <w:gridSpan w:val="2"/>
          </w:tcPr>
          <w:p w14:paraId="1A905C05" w14:textId="77777777" w:rsidR="00B94430" w:rsidRDefault="00B94430" w:rsidP="00F354AD">
            <w:pPr>
              <w:pStyle w:val="TAL"/>
            </w:pPr>
            <w:r>
              <w:rPr>
                <w:noProof/>
              </w:rPr>
              <w:t>appId</w:t>
            </w:r>
          </w:p>
        </w:tc>
        <w:tc>
          <w:tcPr>
            <w:tcW w:w="1878" w:type="dxa"/>
            <w:gridSpan w:val="3"/>
          </w:tcPr>
          <w:p w14:paraId="2F26DFF8" w14:textId="77777777" w:rsidR="00B94430" w:rsidRDefault="00B94430" w:rsidP="00F354AD">
            <w:pPr>
              <w:pStyle w:val="TAL"/>
            </w:pPr>
            <w:proofErr w:type="spellStart"/>
            <w:r>
              <w:t>ApplicationId</w:t>
            </w:r>
            <w:proofErr w:type="spellEnd"/>
          </w:p>
        </w:tc>
        <w:tc>
          <w:tcPr>
            <w:tcW w:w="355" w:type="dxa"/>
          </w:tcPr>
          <w:p w14:paraId="016AF0C2" w14:textId="77777777" w:rsidR="00B94430" w:rsidRDefault="00B94430" w:rsidP="00F354AD">
            <w:pPr>
              <w:pStyle w:val="TAC"/>
            </w:pPr>
            <w:r>
              <w:rPr>
                <w:noProof/>
              </w:rPr>
              <w:t>O</w:t>
            </w:r>
          </w:p>
        </w:tc>
        <w:tc>
          <w:tcPr>
            <w:tcW w:w="1143" w:type="dxa"/>
            <w:gridSpan w:val="2"/>
          </w:tcPr>
          <w:p w14:paraId="7EA2F6C6" w14:textId="77777777" w:rsidR="00B94430" w:rsidRDefault="00B94430" w:rsidP="00F354AD">
            <w:pPr>
              <w:pStyle w:val="TAC"/>
            </w:pPr>
            <w:r>
              <w:rPr>
                <w:noProof/>
              </w:rPr>
              <w:t>0..1</w:t>
            </w:r>
          </w:p>
        </w:tc>
        <w:tc>
          <w:tcPr>
            <w:tcW w:w="2980" w:type="dxa"/>
            <w:gridSpan w:val="2"/>
          </w:tcPr>
          <w:p w14:paraId="4CE201E4" w14:textId="77777777" w:rsidR="00B94430" w:rsidRDefault="00B94430" w:rsidP="00F354AD">
            <w:pPr>
              <w:pStyle w:val="TAL"/>
              <w:rPr>
                <w:noProof/>
              </w:rPr>
            </w:pPr>
            <w:r>
              <w:rPr>
                <w:noProof/>
              </w:rPr>
              <w:t>Contains the application identifier. May be included for events "QFI_ALLOC", "QFI_DEALLOCATION", and "QOS_FLOW_CHANGE".</w:t>
            </w:r>
          </w:p>
          <w:p w14:paraId="156F65DE" w14:textId="77777777" w:rsidR="00B94430" w:rsidRDefault="00B94430" w:rsidP="00F354AD">
            <w:pPr>
              <w:pStyle w:val="TAL"/>
              <w:rPr>
                <w:rFonts w:cs="Arial"/>
                <w:szCs w:val="18"/>
              </w:rPr>
            </w:pPr>
            <w:r>
              <w:rPr>
                <w:noProof/>
              </w:rPr>
              <w:t>(NOTE 4) (NOTE 8)</w:t>
            </w:r>
          </w:p>
        </w:tc>
        <w:tc>
          <w:tcPr>
            <w:tcW w:w="1737" w:type="dxa"/>
            <w:gridSpan w:val="2"/>
          </w:tcPr>
          <w:p w14:paraId="6DA3A78C" w14:textId="77777777" w:rsidR="00B94430" w:rsidRDefault="00B94430" w:rsidP="00F354AD">
            <w:pPr>
              <w:pStyle w:val="TAL"/>
              <w:rPr>
                <w:noProof/>
              </w:rPr>
            </w:pPr>
            <w:r>
              <w:rPr>
                <w:noProof/>
              </w:rPr>
              <w:t>QfiAllocation</w:t>
            </w:r>
          </w:p>
          <w:p w14:paraId="3A5FA503" w14:textId="77777777" w:rsidR="00B94430" w:rsidRDefault="00B94430" w:rsidP="00F354AD">
            <w:pPr>
              <w:pStyle w:val="TAL"/>
              <w:rPr>
                <w:noProof/>
              </w:rPr>
            </w:pPr>
            <w:proofErr w:type="spellStart"/>
            <w:r>
              <w:t>PduSessionInfo</w:t>
            </w:r>
            <w:proofErr w:type="spellEnd"/>
          </w:p>
        </w:tc>
      </w:tr>
      <w:tr w:rsidR="00B94430" w14:paraId="2D15DDE9" w14:textId="77777777" w:rsidTr="00F354AD">
        <w:trPr>
          <w:gridBefore w:val="1"/>
          <w:wBefore w:w="518" w:type="dxa"/>
          <w:jc w:val="center"/>
        </w:trPr>
        <w:tc>
          <w:tcPr>
            <w:tcW w:w="1575" w:type="dxa"/>
            <w:gridSpan w:val="2"/>
          </w:tcPr>
          <w:p w14:paraId="76A0D4D6" w14:textId="77777777" w:rsidR="00B94430" w:rsidRDefault="00B94430" w:rsidP="00F354AD">
            <w:pPr>
              <w:pStyle w:val="TAL"/>
              <w:rPr>
                <w:noProof/>
              </w:rPr>
            </w:pPr>
            <w:r>
              <w:rPr>
                <w:noProof/>
              </w:rPr>
              <w:t>ethFlowDescs</w:t>
            </w:r>
          </w:p>
        </w:tc>
        <w:tc>
          <w:tcPr>
            <w:tcW w:w="1878" w:type="dxa"/>
            <w:gridSpan w:val="3"/>
          </w:tcPr>
          <w:p w14:paraId="131200F8" w14:textId="77777777" w:rsidR="00B94430" w:rsidRDefault="00B94430" w:rsidP="00F354AD">
            <w:pPr>
              <w:pStyle w:val="TAL"/>
            </w:pPr>
            <w:r>
              <w:rPr>
                <w:noProof/>
              </w:rPr>
              <w:t>array(</w:t>
            </w:r>
            <w:r w:rsidRPr="00975969">
              <w:rPr>
                <w:noProof/>
              </w:rPr>
              <w:t>EthFlowDescription</w:t>
            </w:r>
            <w:r>
              <w:rPr>
                <w:noProof/>
              </w:rPr>
              <w:t>)</w:t>
            </w:r>
          </w:p>
        </w:tc>
        <w:tc>
          <w:tcPr>
            <w:tcW w:w="355" w:type="dxa"/>
          </w:tcPr>
          <w:p w14:paraId="34BBF1CD" w14:textId="77777777" w:rsidR="00B94430" w:rsidRDefault="00B94430" w:rsidP="00F354AD">
            <w:pPr>
              <w:pStyle w:val="TAC"/>
              <w:rPr>
                <w:noProof/>
              </w:rPr>
            </w:pPr>
            <w:r>
              <w:t>O</w:t>
            </w:r>
          </w:p>
        </w:tc>
        <w:tc>
          <w:tcPr>
            <w:tcW w:w="1143" w:type="dxa"/>
            <w:gridSpan w:val="2"/>
          </w:tcPr>
          <w:p w14:paraId="293818CB" w14:textId="77777777" w:rsidR="00B94430" w:rsidRDefault="00B94430" w:rsidP="00F354AD">
            <w:pPr>
              <w:pStyle w:val="TAC"/>
              <w:rPr>
                <w:noProof/>
              </w:rPr>
            </w:pPr>
            <w:proofErr w:type="gramStart"/>
            <w:r>
              <w:t>1..N</w:t>
            </w:r>
            <w:proofErr w:type="gramEnd"/>
          </w:p>
        </w:tc>
        <w:tc>
          <w:tcPr>
            <w:tcW w:w="2980" w:type="dxa"/>
            <w:gridSpan w:val="2"/>
          </w:tcPr>
          <w:p w14:paraId="681BFCFC" w14:textId="77777777" w:rsidR="00B94430" w:rsidRDefault="00B94430" w:rsidP="00F354A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C53634" w14:textId="77777777" w:rsidR="00B94430" w:rsidRDefault="00B94430" w:rsidP="00F354AD">
            <w:pPr>
              <w:pStyle w:val="TAL"/>
              <w:rPr>
                <w:noProof/>
              </w:rPr>
            </w:pPr>
            <w:r>
              <w:t>(NOTE 4)</w:t>
            </w:r>
          </w:p>
        </w:tc>
        <w:tc>
          <w:tcPr>
            <w:tcW w:w="1737" w:type="dxa"/>
            <w:gridSpan w:val="2"/>
          </w:tcPr>
          <w:p w14:paraId="6CBD1685" w14:textId="77777777" w:rsidR="00B94430" w:rsidRDefault="00B94430" w:rsidP="00F354AD">
            <w:pPr>
              <w:pStyle w:val="TAL"/>
              <w:rPr>
                <w:noProof/>
              </w:rPr>
            </w:pPr>
            <w:r>
              <w:rPr>
                <w:noProof/>
              </w:rPr>
              <w:t>MultipleFlowDescriptions</w:t>
            </w:r>
          </w:p>
        </w:tc>
      </w:tr>
      <w:tr w:rsidR="00B94430" w14:paraId="4236EF56" w14:textId="77777777" w:rsidTr="00F354AD">
        <w:trPr>
          <w:gridBefore w:val="1"/>
          <w:wBefore w:w="518" w:type="dxa"/>
          <w:jc w:val="center"/>
        </w:trPr>
        <w:tc>
          <w:tcPr>
            <w:tcW w:w="1575" w:type="dxa"/>
            <w:gridSpan w:val="2"/>
          </w:tcPr>
          <w:p w14:paraId="3AEEF535" w14:textId="77777777" w:rsidR="00B94430" w:rsidRDefault="00B94430" w:rsidP="00F354AD">
            <w:pPr>
              <w:pStyle w:val="TAL"/>
              <w:rPr>
                <w:noProof/>
              </w:rPr>
            </w:pPr>
            <w:proofErr w:type="spellStart"/>
            <w:r>
              <w:t>ethfDescs</w:t>
            </w:r>
            <w:proofErr w:type="spellEnd"/>
          </w:p>
        </w:tc>
        <w:tc>
          <w:tcPr>
            <w:tcW w:w="1878" w:type="dxa"/>
            <w:gridSpan w:val="3"/>
          </w:tcPr>
          <w:p w14:paraId="7C41C99E" w14:textId="77777777" w:rsidR="00B94430" w:rsidRDefault="00B94430" w:rsidP="00F354AD">
            <w:pPr>
              <w:pStyle w:val="TAL"/>
            </w:pPr>
            <w:proofErr w:type="gramStart"/>
            <w:r>
              <w:t>array(</w:t>
            </w:r>
            <w:proofErr w:type="spellStart"/>
            <w:proofErr w:type="gramEnd"/>
            <w:r>
              <w:t>EthFlowDescription</w:t>
            </w:r>
            <w:proofErr w:type="spellEnd"/>
            <w:r>
              <w:t>)</w:t>
            </w:r>
          </w:p>
        </w:tc>
        <w:tc>
          <w:tcPr>
            <w:tcW w:w="355" w:type="dxa"/>
          </w:tcPr>
          <w:p w14:paraId="02E0AAAA" w14:textId="77777777" w:rsidR="00B94430" w:rsidRDefault="00B94430" w:rsidP="00F354AD">
            <w:pPr>
              <w:pStyle w:val="TAC"/>
              <w:rPr>
                <w:noProof/>
              </w:rPr>
            </w:pPr>
            <w:r>
              <w:t>O</w:t>
            </w:r>
          </w:p>
        </w:tc>
        <w:tc>
          <w:tcPr>
            <w:tcW w:w="1143" w:type="dxa"/>
            <w:gridSpan w:val="2"/>
          </w:tcPr>
          <w:p w14:paraId="7FFFDD66" w14:textId="77777777" w:rsidR="00B94430" w:rsidRDefault="00B94430" w:rsidP="00F354AD">
            <w:pPr>
              <w:pStyle w:val="TAC"/>
              <w:rPr>
                <w:noProof/>
              </w:rPr>
            </w:pPr>
            <w:r>
              <w:t>1..2</w:t>
            </w:r>
          </w:p>
        </w:tc>
        <w:tc>
          <w:tcPr>
            <w:tcW w:w="2980" w:type="dxa"/>
            <w:gridSpan w:val="2"/>
          </w:tcPr>
          <w:p w14:paraId="15DD8141" w14:textId="77777777" w:rsidR="00B94430" w:rsidRDefault="00B94430" w:rsidP="00F354A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DB45415"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3A0A8FAF" w14:textId="77777777" w:rsidR="00B94430" w:rsidRDefault="00B94430" w:rsidP="00F354AD">
            <w:pPr>
              <w:pStyle w:val="TAL"/>
              <w:rPr>
                <w:noProof/>
              </w:rPr>
            </w:pPr>
            <w:r>
              <w:rPr>
                <w:noProof/>
              </w:rPr>
              <w:t>QfiAllocation</w:t>
            </w:r>
          </w:p>
        </w:tc>
      </w:tr>
      <w:tr w:rsidR="00B94430" w14:paraId="4124C35B" w14:textId="77777777" w:rsidTr="00F354AD">
        <w:trPr>
          <w:gridBefore w:val="1"/>
          <w:wBefore w:w="518" w:type="dxa"/>
          <w:jc w:val="center"/>
        </w:trPr>
        <w:tc>
          <w:tcPr>
            <w:tcW w:w="1575" w:type="dxa"/>
            <w:gridSpan w:val="2"/>
          </w:tcPr>
          <w:p w14:paraId="50888A03" w14:textId="77777777" w:rsidR="00B94430" w:rsidRDefault="00B94430" w:rsidP="00F354AD">
            <w:pPr>
              <w:pStyle w:val="TAL"/>
            </w:pPr>
            <w:r>
              <w:rPr>
                <w:noProof/>
              </w:rPr>
              <w:t>flowDescs</w:t>
            </w:r>
          </w:p>
        </w:tc>
        <w:tc>
          <w:tcPr>
            <w:tcW w:w="1878" w:type="dxa"/>
            <w:gridSpan w:val="3"/>
          </w:tcPr>
          <w:p w14:paraId="212371C7" w14:textId="77777777" w:rsidR="00B94430" w:rsidRDefault="00B94430" w:rsidP="00F354AD">
            <w:pPr>
              <w:pStyle w:val="TAL"/>
            </w:pPr>
            <w:r>
              <w:rPr>
                <w:noProof/>
              </w:rPr>
              <w:t>array(FlowDescription)</w:t>
            </w:r>
          </w:p>
        </w:tc>
        <w:tc>
          <w:tcPr>
            <w:tcW w:w="355" w:type="dxa"/>
          </w:tcPr>
          <w:p w14:paraId="67D0AD37" w14:textId="77777777" w:rsidR="00B94430" w:rsidRDefault="00B94430" w:rsidP="00F354AD">
            <w:pPr>
              <w:pStyle w:val="TAC"/>
            </w:pPr>
            <w:r>
              <w:t>O</w:t>
            </w:r>
          </w:p>
        </w:tc>
        <w:tc>
          <w:tcPr>
            <w:tcW w:w="1143" w:type="dxa"/>
            <w:gridSpan w:val="2"/>
          </w:tcPr>
          <w:p w14:paraId="4B921396" w14:textId="77777777" w:rsidR="00B94430" w:rsidRDefault="00B94430" w:rsidP="00F354AD">
            <w:pPr>
              <w:pStyle w:val="TAC"/>
            </w:pPr>
            <w:proofErr w:type="gramStart"/>
            <w:r>
              <w:t>1..N</w:t>
            </w:r>
            <w:proofErr w:type="gramEnd"/>
          </w:p>
        </w:tc>
        <w:tc>
          <w:tcPr>
            <w:tcW w:w="2980" w:type="dxa"/>
            <w:gridSpan w:val="2"/>
          </w:tcPr>
          <w:p w14:paraId="3E063DF4" w14:textId="77777777" w:rsidR="00B94430" w:rsidRDefault="00B94430" w:rsidP="00F354A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839907" w14:textId="77777777" w:rsidR="00B94430" w:rsidRDefault="00B94430" w:rsidP="00F354AD">
            <w:pPr>
              <w:pStyle w:val="TAL"/>
              <w:rPr>
                <w:rFonts w:cs="Arial"/>
                <w:szCs w:val="18"/>
              </w:rPr>
            </w:pPr>
            <w:r>
              <w:t>(NOTE 4)</w:t>
            </w:r>
          </w:p>
        </w:tc>
        <w:tc>
          <w:tcPr>
            <w:tcW w:w="1737" w:type="dxa"/>
            <w:gridSpan w:val="2"/>
          </w:tcPr>
          <w:p w14:paraId="23925DCA" w14:textId="77777777" w:rsidR="00B94430" w:rsidRDefault="00B94430" w:rsidP="00F354AD">
            <w:pPr>
              <w:pStyle w:val="TAL"/>
              <w:rPr>
                <w:noProof/>
              </w:rPr>
            </w:pPr>
            <w:r>
              <w:rPr>
                <w:noProof/>
              </w:rPr>
              <w:t>MultipleFlowDescriptions</w:t>
            </w:r>
          </w:p>
        </w:tc>
      </w:tr>
      <w:tr w:rsidR="00B94430" w14:paraId="5A7B239C" w14:textId="77777777" w:rsidTr="00F354AD">
        <w:trPr>
          <w:gridBefore w:val="1"/>
          <w:wBefore w:w="518" w:type="dxa"/>
          <w:jc w:val="center"/>
        </w:trPr>
        <w:tc>
          <w:tcPr>
            <w:tcW w:w="1575" w:type="dxa"/>
            <w:gridSpan w:val="2"/>
          </w:tcPr>
          <w:p w14:paraId="3A676402" w14:textId="77777777" w:rsidR="00B94430" w:rsidRDefault="00B94430" w:rsidP="00F354AD">
            <w:pPr>
              <w:pStyle w:val="TAL"/>
              <w:rPr>
                <w:noProof/>
              </w:rPr>
            </w:pPr>
            <w:proofErr w:type="spellStart"/>
            <w:r>
              <w:t>fDescs</w:t>
            </w:r>
            <w:proofErr w:type="spellEnd"/>
          </w:p>
        </w:tc>
        <w:tc>
          <w:tcPr>
            <w:tcW w:w="1878" w:type="dxa"/>
            <w:gridSpan w:val="3"/>
          </w:tcPr>
          <w:p w14:paraId="2B74746C" w14:textId="77777777" w:rsidR="00B94430" w:rsidRDefault="00B94430" w:rsidP="00F354AD">
            <w:pPr>
              <w:pStyle w:val="TAL"/>
            </w:pPr>
            <w:proofErr w:type="gramStart"/>
            <w:r>
              <w:t>array(</w:t>
            </w:r>
            <w:proofErr w:type="spellStart"/>
            <w:proofErr w:type="gramEnd"/>
            <w:r>
              <w:t>FlowDescription</w:t>
            </w:r>
            <w:proofErr w:type="spellEnd"/>
            <w:r>
              <w:t>)</w:t>
            </w:r>
          </w:p>
        </w:tc>
        <w:tc>
          <w:tcPr>
            <w:tcW w:w="355" w:type="dxa"/>
          </w:tcPr>
          <w:p w14:paraId="2DA328F4" w14:textId="77777777" w:rsidR="00B94430" w:rsidRDefault="00B94430" w:rsidP="00F354AD">
            <w:pPr>
              <w:pStyle w:val="TAC"/>
              <w:rPr>
                <w:noProof/>
              </w:rPr>
            </w:pPr>
            <w:r>
              <w:t>O</w:t>
            </w:r>
          </w:p>
        </w:tc>
        <w:tc>
          <w:tcPr>
            <w:tcW w:w="1143" w:type="dxa"/>
            <w:gridSpan w:val="2"/>
          </w:tcPr>
          <w:p w14:paraId="6766EAAF" w14:textId="77777777" w:rsidR="00B94430" w:rsidRDefault="00B94430" w:rsidP="00F354AD">
            <w:pPr>
              <w:pStyle w:val="TAC"/>
              <w:rPr>
                <w:noProof/>
              </w:rPr>
            </w:pPr>
            <w:r>
              <w:t>1..2</w:t>
            </w:r>
          </w:p>
        </w:tc>
        <w:tc>
          <w:tcPr>
            <w:tcW w:w="2980" w:type="dxa"/>
            <w:gridSpan w:val="2"/>
          </w:tcPr>
          <w:p w14:paraId="724637CD" w14:textId="77777777" w:rsidR="00B94430" w:rsidRDefault="00B94430" w:rsidP="00F354A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AD7B9D3"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11007AFE" w14:textId="77777777" w:rsidR="00B94430" w:rsidRDefault="00B94430" w:rsidP="00F354AD">
            <w:pPr>
              <w:pStyle w:val="TAL"/>
              <w:rPr>
                <w:noProof/>
              </w:rPr>
            </w:pPr>
            <w:r>
              <w:rPr>
                <w:noProof/>
              </w:rPr>
              <w:t>QfiAllocation</w:t>
            </w:r>
          </w:p>
        </w:tc>
      </w:tr>
      <w:tr w:rsidR="00B94430" w14:paraId="40E2E4DD" w14:textId="77777777" w:rsidTr="00F354AD">
        <w:trPr>
          <w:gridBefore w:val="1"/>
          <w:wBefore w:w="518" w:type="dxa"/>
          <w:jc w:val="center"/>
        </w:trPr>
        <w:tc>
          <w:tcPr>
            <w:tcW w:w="1575" w:type="dxa"/>
            <w:gridSpan w:val="2"/>
          </w:tcPr>
          <w:p w14:paraId="4112007F" w14:textId="77777777" w:rsidR="00B94430" w:rsidRDefault="00B94430" w:rsidP="00F354AD">
            <w:pPr>
              <w:pStyle w:val="TAL"/>
            </w:pPr>
            <w:proofErr w:type="spellStart"/>
            <w:r>
              <w:t>dnn</w:t>
            </w:r>
            <w:proofErr w:type="spellEnd"/>
          </w:p>
        </w:tc>
        <w:tc>
          <w:tcPr>
            <w:tcW w:w="1878" w:type="dxa"/>
            <w:gridSpan w:val="3"/>
          </w:tcPr>
          <w:p w14:paraId="6AA9E665" w14:textId="77777777" w:rsidR="00B94430" w:rsidRDefault="00B94430" w:rsidP="00F354AD">
            <w:pPr>
              <w:pStyle w:val="TAL"/>
            </w:pPr>
            <w:proofErr w:type="spellStart"/>
            <w:r>
              <w:t>Dnn</w:t>
            </w:r>
            <w:proofErr w:type="spellEnd"/>
          </w:p>
        </w:tc>
        <w:tc>
          <w:tcPr>
            <w:tcW w:w="355" w:type="dxa"/>
          </w:tcPr>
          <w:p w14:paraId="12F89DDD" w14:textId="77777777" w:rsidR="00B94430" w:rsidRDefault="00B94430" w:rsidP="00F354AD">
            <w:pPr>
              <w:pStyle w:val="TAC"/>
            </w:pPr>
            <w:r>
              <w:t>C</w:t>
            </w:r>
          </w:p>
        </w:tc>
        <w:tc>
          <w:tcPr>
            <w:tcW w:w="1143" w:type="dxa"/>
            <w:gridSpan w:val="2"/>
          </w:tcPr>
          <w:p w14:paraId="66CCF3B6" w14:textId="77777777" w:rsidR="00B94430" w:rsidRDefault="00B94430" w:rsidP="00F354AD">
            <w:pPr>
              <w:pStyle w:val="TAC"/>
            </w:pPr>
            <w:r>
              <w:t>0..1</w:t>
            </w:r>
          </w:p>
        </w:tc>
        <w:tc>
          <w:tcPr>
            <w:tcW w:w="2980" w:type="dxa"/>
            <w:gridSpan w:val="2"/>
          </w:tcPr>
          <w:p w14:paraId="5FAE7172" w14:textId="77777777" w:rsidR="00B94430" w:rsidRDefault="00B94430" w:rsidP="00F354AD">
            <w:pPr>
              <w:pStyle w:val="TAL"/>
              <w:rPr>
                <w:rFonts w:cs="Arial"/>
                <w:szCs w:val="18"/>
              </w:rPr>
            </w:pPr>
            <w:r>
              <w:rPr>
                <w:rFonts w:cs="Arial"/>
                <w:szCs w:val="18"/>
              </w:rPr>
              <w:t xml:space="preserve">Data network name. </w:t>
            </w:r>
          </w:p>
          <w:p w14:paraId="42430492" w14:textId="77777777" w:rsidR="00B94430" w:rsidRDefault="00B94430" w:rsidP="00F354A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0132CEF" w14:textId="77777777" w:rsidR="00B94430" w:rsidRDefault="00B94430" w:rsidP="00F354A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AAF82C6" w14:textId="77777777" w:rsidR="00B94430" w:rsidRDefault="00B94430" w:rsidP="00F354AD">
            <w:pPr>
              <w:pStyle w:val="TAL"/>
              <w:rPr>
                <w:noProof/>
              </w:rPr>
            </w:pPr>
            <w:r>
              <w:rPr>
                <w:noProof/>
              </w:rPr>
              <w:t xml:space="preserve">Shall be included </w:t>
            </w:r>
            <w:r w:rsidRPr="004A16C6">
              <w:rPr>
                <w:noProof/>
              </w:rPr>
              <w:t>if DNN based SMCC is applied</w:t>
            </w:r>
            <w:r>
              <w:rPr>
                <w:noProof/>
              </w:rPr>
              <w:t>.</w:t>
            </w:r>
          </w:p>
          <w:p w14:paraId="5A38B760" w14:textId="77777777" w:rsidR="00B94430" w:rsidRDefault="00B94430" w:rsidP="00F354A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CDFC8B9" w14:textId="77777777" w:rsidR="00B94430" w:rsidRDefault="00B94430" w:rsidP="00F354AD">
            <w:pPr>
              <w:pStyle w:val="TAL"/>
              <w:rPr>
                <w:noProof/>
                <w:lang w:eastAsia="zh-CN"/>
              </w:rPr>
            </w:pPr>
            <w:r>
              <w:rPr>
                <w:noProof/>
              </w:rPr>
              <w:t xml:space="preserve">QfiAllocation, </w:t>
            </w:r>
            <w:r>
              <w:rPr>
                <w:noProof/>
                <w:lang w:eastAsia="zh-CN"/>
              </w:rPr>
              <w:t>PduSessionStatus</w:t>
            </w:r>
          </w:p>
          <w:p w14:paraId="40243BCC" w14:textId="77777777" w:rsidR="00B94430" w:rsidRDefault="00B94430" w:rsidP="00F354AD">
            <w:pPr>
              <w:pStyle w:val="TAL"/>
              <w:rPr>
                <w:noProof/>
                <w:lang w:eastAsia="zh-CN"/>
              </w:rPr>
            </w:pPr>
            <w:r w:rsidRPr="005A298A">
              <w:rPr>
                <w:noProof/>
                <w:lang w:eastAsia="zh-CN"/>
              </w:rPr>
              <w:t>RedundantTransmissionExp</w:t>
            </w:r>
          </w:p>
          <w:p w14:paraId="4916CBBD" w14:textId="77777777" w:rsidR="00B94430" w:rsidRDefault="00B94430" w:rsidP="00F354AD">
            <w:pPr>
              <w:pStyle w:val="TAL"/>
              <w:rPr>
                <w:noProof/>
              </w:rPr>
            </w:pPr>
            <w:r>
              <w:rPr>
                <w:noProof/>
              </w:rPr>
              <w:t>SMCCE</w:t>
            </w:r>
          </w:p>
          <w:p w14:paraId="0A92E835" w14:textId="77777777" w:rsidR="00B94430" w:rsidRDefault="00B94430" w:rsidP="00F354AD">
            <w:pPr>
              <w:pStyle w:val="TAL"/>
              <w:rPr>
                <w:noProof/>
              </w:rPr>
            </w:pPr>
            <w:r>
              <w:rPr>
                <w:noProof/>
              </w:rPr>
              <w:t>HR-SBO</w:t>
            </w:r>
          </w:p>
        </w:tc>
      </w:tr>
      <w:tr w:rsidR="00B94430" w14:paraId="5D792D80" w14:textId="77777777" w:rsidTr="00F354AD">
        <w:trPr>
          <w:gridBefore w:val="1"/>
          <w:wBefore w:w="518" w:type="dxa"/>
          <w:jc w:val="center"/>
        </w:trPr>
        <w:tc>
          <w:tcPr>
            <w:tcW w:w="1575" w:type="dxa"/>
            <w:gridSpan w:val="2"/>
          </w:tcPr>
          <w:p w14:paraId="5B72C12F" w14:textId="77777777" w:rsidR="00B94430" w:rsidRDefault="00B94430" w:rsidP="00F354AD">
            <w:pPr>
              <w:pStyle w:val="TAL"/>
            </w:pPr>
            <w:proofErr w:type="spellStart"/>
            <w:r>
              <w:t>snssai</w:t>
            </w:r>
            <w:proofErr w:type="spellEnd"/>
          </w:p>
        </w:tc>
        <w:tc>
          <w:tcPr>
            <w:tcW w:w="1878" w:type="dxa"/>
            <w:gridSpan w:val="3"/>
          </w:tcPr>
          <w:p w14:paraId="5C6A0C2D" w14:textId="77777777" w:rsidR="00B94430" w:rsidRDefault="00B94430" w:rsidP="00F354AD">
            <w:pPr>
              <w:pStyle w:val="TAL"/>
            </w:pPr>
            <w:proofErr w:type="spellStart"/>
            <w:r>
              <w:t>Snssai</w:t>
            </w:r>
            <w:proofErr w:type="spellEnd"/>
          </w:p>
        </w:tc>
        <w:tc>
          <w:tcPr>
            <w:tcW w:w="355" w:type="dxa"/>
          </w:tcPr>
          <w:p w14:paraId="6B620DF6" w14:textId="77777777" w:rsidR="00B94430" w:rsidRDefault="00B94430" w:rsidP="00F354AD">
            <w:pPr>
              <w:pStyle w:val="TAC"/>
            </w:pPr>
            <w:r>
              <w:t>C</w:t>
            </w:r>
          </w:p>
        </w:tc>
        <w:tc>
          <w:tcPr>
            <w:tcW w:w="1143" w:type="dxa"/>
            <w:gridSpan w:val="2"/>
          </w:tcPr>
          <w:p w14:paraId="2BBE7A9F" w14:textId="77777777" w:rsidR="00B94430" w:rsidRDefault="00B94430" w:rsidP="00F354AD">
            <w:pPr>
              <w:pStyle w:val="TAC"/>
            </w:pPr>
            <w:r>
              <w:t>0..1</w:t>
            </w:r>
          </w:p>
        </w:tc>
        <w:tc>
          <w:tcPr>
            <w:tcW w:w="2980" w:type="dxa"/>
            <w:gridSpan w:val="2"/>
          </w:tcPr>
          <w:p w14:paraId="45730119" w14:textId="77777777" w:rsidR="00B94430" w:rsidRPr="008A796E" w:rsidRDefault="00B94430" w:rsidP="00F354A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7FE0607" w14:textId="77777777" w:rsidR="00B94430" w:rsidRDefault="00B94430" w:rsidP="00F354A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73A349B" w14:textId="77777777" w:rsidR="00B94430" w:rsidRDefault="00B94430" w:rsidP="00F354A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2F00CDAA" w14:textId="77777777" w:rsidR="00B94430" w:rsidRDefault="00B94430" w:rsidP="00F354AD">
            <w:pPr>
              <w:pStyle w:val="TAL"/>
              <w:rPr>
                <w:noProof/>
              </w:rPr>
            </w:pPr>
            <w:r>
              <w:rPr>
                <w:noProof/>
              </w:rPr>
              <w:lastRenderedPageBreak/>
              <w:t>QfiAllocation</w:t>
            </w:r>
          </w:p>
          <w:p w14:paraId="4CDEC4CE" w14:textId="77777777" w:rsidR="00B94430" w:rsidRDefault="00B94430" w:rsidP="00F354AD">
            <w:pPr>
              <w:pStyle w:val="TAL"/>
              <w:rPr>
                <w:noProof/>
              </w:rPr>
            </w:pPr>
            <w:r>
              <w:rPr>
                <w:noProof/>
              </w:rPr>
              <w:lastRenderedPageBreak/>
              <w:t>EneNA</w:t>
            </w:r>
          </w:p>
          <w:p w14:paraId="1930E8B5" w14:textId="77777777" w:rsidR="00B94430" w:rsidRDefault="00B94430" w:rsidP="00F354AD">
            <w:pPr>
              <w:pStyle w:val="TAL"/>
              <w:rPr>
                <w:noProof/>
              </w:rPr>
            </w:pPr>
            <w:r>
              <w:rPr>
                <w:noProof/>
              </w:rPr>
              <w:t>SMCCE</w:t>
            </w:r>
          </w:p>
          <w:p w14:paraId="045C2161" w14:textId="77777777" w:rsidR="00B94430" w:rsidRDefault="00B94430" w:rsidP="00F354AD">
            <w:pPr>
              <w:pStyle w:val="TAL"/>
              <w:rPr>
                <w:noProof/>
              </w:rPr>
            </w:pPr>
            <w:r>
              <w:rPr>
                <w:noProof/>
              </w:rPr>
              <w:t>HR-SBO</w:t>
            </w:r>
          </w:p>
        </w:tc>
      </w:tr>
      <w:tr w:rsidR="00B94430" w14:paraId="4D3647F4" w14:textId="77777777" w:rsidTr="00F354AD">
        <w:trPr>
          <w:gridAfter w:val="1"/>
          <w:wAfter w:w="512" w:type="dxa"/>
          <w:jc w:val="center"/>
        </w:trPr>
        <w:tc>
          <w:tcPr>
            <w:tcW w:w="1579" w:type="dxa"/>
            <w:gridSpan w:val="2"/>
          </w:tcPr>
          <w:p w14:paraId="0CD3683C" w14:textId="77777777" w:rsidR="00B94430" w:rsidRDefault="00B94430" w:rsidP="00F354AD">
            <w:pPr>
              <w:pStyle w:val="TAL"/>
            </w:pPr>
            <w:proofErr w:type="spellStart"/>
            <w:r>
              <w:rPr>
                <w:lang w:eastAsia="zh-CN"/>
              </w:rPr>
              <w:lastRenderedPageBreak/>
              <w:t>ulDelays</w:t>
            </w:r>
            <w:proofErr w:type="spellEnd"/>
          </w:p>
        </w:tc>
        <w:tc>
          <w:tcPr>
            <w:tcW w:w="1876" w:type="dxa"/>
            <w:gridSpan w:val="2"/>
          </w:tcPr>
          <w:p w14:paraId="25528C62"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AE0431F" w14:textId="77777777" w:rsidR="00B94430" w:rsidRDefault="00B94430" w:rsidP="00F354AD">
            <w:pPr>
              <w:pStyle w:val="TAC"/>
            </w:pPr>
            <w:r>
              <w:rPr>
                <w:lang w:eastAsia="zh-CN"/>
              </w:rPr>
              <w:t>O</w:t>
            </w:r>
          </w:p>
        </w:tc>
        <w:tc>
          <w:tcPr>
            <w:tcW w:w="1145" w:type="dxa"/>
            <w:gridSpan w:val="3"/>
          </w:tcPr>
          <w:p w14:paraId="387BECF4" w14:textId="77777777" w:rsidR="00B94430" w:rsidRDefault="00B94430" w:rsidP="00F354AD">
            <w:pPr>
              <w:pStyle w:val="TAC"/>
            </w:pPr>
            <w:proofErr w:type="gramStart"/>
            <w:r>
              <w:rPr>
                <w:lang w:eastAsia="zh-CN"/>
              </w:rPr>
              <w:t>1..N</w:t>
            </w:r>
            <w:proofErr w:type="gramEnd"/>
          </w:p>
        </w:tc>
        <w:tc>
          <w:tcPr>
            <w:tcW w:w="2982" w:type="dxa"/>
            <w:gridSpan w:val="2"/>
          </w:tcPr>
          <w:p w14:paraId="053E2DAD" w14:textId="77777777" w:rsidR="00B94430" w:rsidRDefault="00B94430" w:rsidP="00F354A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6B01F1" w14:textId="77777777" w:rsidR="00B94430" w:rsidRDefault="00B94430" w:rsidP="00F354AD">
            <w:pPr>
              <w:pStyle w:val="TAL"/>
              <w:rPr>
                <w:noProof/>
              </w:rPr>
            </w:pPr>
            <w:proofErr w:type="spellStart"/>
            <w:r>
              <w:t>QoSMonitoring</w:t>
            </w:r>
            <w:proofErr w:type="spellEnd"/>
          </w:p>
        </w:tc>
      </w:tr>
      <w:tr w:rsidR="00B94430" w14:paraId="03DE74C9" w14:textId="77777777" w:rsidTr="00F354AD">
        <w:trPr>
          <w:gridAfter w:val="1"/>
          <w:wAfter w:w="512" w:type="dxa"/>
          <w:jc w:val="center"/>
        </w:trPr>
        <w:tc>
          <w:tcPr>
            <w:tcW w:w="1579" w:type="dxa"/>
            <w:gridSpan w:val="2"/>
          </w:tcPr>
          <w:p w14:paraId="36732778" w14:textId="77777777" w:rsidR="00B94430" w:rsidRDefault="00B94430" w:rsidP="00F354AD">
            <w:pPr>
              <w:pStyle w:val="TAL"/>
            </w:pPr>
            <w:proofErr w:type="spellStart"/>
            <w:r>
              <w:rPr>
                <w:lang w:eastAsia="zh-CN"/>
              </w:rPr>
              <w:t>dlDelays</w:t>
            </w:r>
            <w:proofErr w:type="spellEnd"/>
          </w:p>
        </w:tc>
        <w:tc>
          <w:tcPr>
            <w:tcW w:w="1876" w:type="dxa"/>
            <w:gridSpan w:val="2"/>
          </w:tcPr>
          <w:p w14:paraId="7ABDF98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1AFFE4" w14:textId="77777777" w:rsidR="00B94430" w:rsidRDefault="00B94430" w:rsidP="00F354AD">
            <w:pPr>
              <w:pStyle w:val="TAC"/>
            </w:pPr>
            <w:r>
              <w:rPr>
                <w:lang w:eastAsia="zh-CN"/>
              </w:rPr>
              <w:t>O</w:t>
            </w:r>
          </w:p>
        </w:tc>
        <w:tc>
          <w:tcPr>
            <w:tcW w:w="1145" w:type="dxa"/>
            <w:gridSpan w:val="3"/>
          </w:tcPr>
          <w:p w14:paraId="57D7C93C" w14:textId="77777777" w:rsidR="00B94430" w:rsidRDefault="00B94430" w:rsidP="00F354AD">
            <w:pPr>
              <w:pStyle w:val="TAC"/>
            </w:pPr>
            <w:proofErr w:type="gramStart"/>
            <w:r>
              <w:rPr>
                <w:lang w:eastAsia="zh-CN"/>
              </w:rPr>
              <w:t>1..N</w:t>
            </w:r>
            <w:proofErr w:type="gramEnd"/>
          </w:p>
        </w:tc>
        <w:tc>
          <w:tcPr>
            <w:tcW w:w="2982" w:type="dxa"/>
            <w:gridSpan w:val="2"/>
          </w:tcPr>
          <w:p w14:paraId="0C4FE2DC" w14:textId="77777777" w:rsidR="00B94430" w:rsidRDefault="00B94430" w:rsidP="00F354A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FBEC026" w14:textId="77777777" w:rsidR="00B94430" w:rsidRDefault="00B94430" w:rsidP="00F354AD">
            <w:pPr>
              <w:pStyle w:val="TAL"/>
              <w:rPr>
                <w:noProof/>
              </w:rPr>
            </w:pPr>
            <w:proofErr w:type="spellStart"/>
            <w:r>
              <w:t>QoSMonitoring</w:t>
            </w:r>
            <w:proofErr w:type="spellEnd"/>
          </w:p>
        </w:tc>
      </w:tr>
      <w:tr w:rsidR="00B94430" w14:paraId="73415E33" w14:textId="77777777" w:rsidTr="00F354AD">
        <w:trPr>
          <w:gridAfter w:val="1"/>
          <w:wAfter w:w="512" w:type="dxa"/>
          <w:jc w:val="center"/>
        </w:trPr>
        <w:tc>
          <w:tcPr>
            <w:tcW w:w="1579" w:type="dxa"/>
            <w:gridSpan w:val="2"/>
          </w:tcPr>
          <w:p w14:paraId="0832E39E" w14:textId="77777777" w:rsidR="00B94430" w:rsidRDefault="00B94430" w:rsidP="00F354AD">
            <w:pPr>
              <w:pStyle w:val="TAL"/>
              <w:rPr>
                <w:lang w:eastAsia="zh-CN"/>
              </w:rPr>
            </w:pPr>
            <w:bookmarkStart w:id="36" w:name="OLE_LINK9"/>
            <w:proofErr w:type="spellStart"/>
            <w:r>
              <w:rPr>
                <w:rFonts w:cs="Arial"/>
                <w:szCs w:val="18"/>
                <w:lang w:val="en-US" w:eastAsia="zh-CN"/>
              </w:rPr>
              <w:t>ulCongInfo</w:t>
            </w:r>
            <w:bookmarkEnd w:id="36"/>
            <w:proofErr w:type="spellEnd"/>
          </w:p>
        </w:tc>
        <w:tc>
          <w:tcPr>
            <w:tcW w:w="1876" w:type="dxa"/>
            <w:gridSpan w:val="2"/>
          </w:tcPr>
          <w:p w14:paraId="2352D867"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3C449D24" w14:textId="77777777" w:rsidR="00B94430" w:rsidRDefault="00B94430" w:rsidP="00F354AD">
            <w:pPr>
              <w:pStyle w:val="TAC"/>
              <w:rPr>
                <w:lang w:eastAsia="zh-CN"/>
              </w:rPr>
            </w:pPr>
            <w:r>
              <w:rPr>
                <w:rFonts w:cs="Arial"/>
                <w:szCs w:val="18"/>
                <w:lang w:eastAsia="zh-CN"/>
              </w:rPr>
              <w:t>O</w:t>
            </w:r>
          </w:p>
        </w:tc>
        <w:tc>
          <w:tcPr>
            <w:tcW w:w="1145" w:type="dxa"/>
            <w:gridSpan w:val="3"/>
          </w:tcPr>
          <w:p w14:paraId="2F4D50FC" w14:textId="77777777" w:rsidR="00B94430" w:rsidRDefault="00B94430" w:rsidP="00F354AD">
            <w:pPr>
              <w:pStyle w:val="TAC"/>
              <w:rPr>
                <w:lang w:eastAsia="zh-CN"/>
              </w:rPr>
            </w:pPr>
            <w:r>
              <w:rPr>
                <w:rFonts w:cs="Arial"/>
                <w:szCs w:val="18"/>
                <w:lang w:eastAsia="zh-CN"/>
              </w:rPr>
              <w:t>0..1</w:t>
            </w:r>
          </w:p>
        </w:tc>
        <w:tc>
          <w:tcPr>
            <w:tcW w:w="2982" w:type="dxa"/>
            <w:gridSpan w:val="2"/>
          </w:tcPr>
          <w:p w14:paraId="4428A465" w14:textId="77777777" w:rsidR="00B94430" w:rsidRDefault="00B94430" w:rsidP="00F354A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6379027"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7CA223B9" w14:textId="77777777" w:rsidR="00B94430" w:rsidRDefault="00B94430" w:rsidP="00F354AD">
            <w:pPr>
              <w:pStyle w:val="TAL"/>
            </w:pPr>
            <w:proofErr w:type="spellStart"/>
            <w:r>
              <w:rPr>
                <w:rFonts w:hint="eastAsia"/>
              </w:rPr>
              <w:t>EnQoSMon</w:t>
            </w:r>
            <w:proofErr w:type="spellEnd"/>
          </w:p>
        </w:tc>
      </w:tr>
      <w:tr w:rsidR="00B94430" w14:paraId="47758D9D" w14:textId="77777777" w:rsidTr="00F354AD">
        <w:trPr>
          <w:gridAfter w:val="1"/>
          <w:wAfter w:w="512" w:type="dxa"/>
          <w:jc w:val="center"/>
        </w:trPr>
        <w:tc>
          <w:tcPr>
            <w:tcW w:w="1579" w:type="dxa"/>
            <w:gridSpan w:val="2"/>
          </w:tcPr>
          <w:p w14:paraId="2DC7BD3E" w14:textId="77777777" w:rsidR="00B94430" w:rsidRDefault="00B94430" w:rsidP="00F354AD">
            <w:pPr>
              <w:pStyle w:val="TAL"/>
              <w:rPr>
                <w:lang w:eastAsia="zh-CN"/>
              </w:rPr>
            </w:pPr>
            <w:proofErr w:type="spellStart"/>
            <w:r>
              <w:rPr>
                <w:rFonts w:cs="Arial"/>
                <w:szCs w:val="18"/>
                <w:lang w:val="en-US" w:eastAsia="zh-CN"/>
              </w:rPr>
              <w:t>dlCongInfo</w:t>
            </w:r>
            <w:proofErr w:type="spellEnd"/>
          </w:p>
        </w:tc>
        <w:tc>
          <w:tcPr>
            <w:tcW w:w="1876" w:type="dxa"/>
            <w:gridSpan w:val="2"/>
          </w:tcPr>
          <w:p w14:paraId="62B3D0F5"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27643440" w14:textId="77777777" w:rsidR="00B94430" w:rsidRDefault="00B94430" w:rsidP="00F354AD">
            <w:pPr>
              <w:pStyle w:val="TAC"/>
              <w:rPr>
                <w:lang w:eastAsia="zh-CN"/>
              </w:rPr>
            </w:pPr>
            <w:r>
              <w:rPr>
                <w:rFonts w:cs="Arial"/>
                <w:szCs w:val="18"/>
                <w:lang w:eastAsia="zh-CN"/>
              </w:rPr>
              <w:t>O</w:t>
            </w:r>
          </w:p>
        </w:tc>
        <w:tc>
          <w:tcPr>
            <w:tcW w:w="1145" w:type="dxa"/>
            <w:gridSpan w:val="3"/>
          </w:tcPr>
          <w:p w14:paraId="4A354EA5" w14:textId="77777777" w:rsidR="00B94430" w:rsidRDefault="00B94430" w:rsidP="00F354AD">
            <w:pPr>
              <w:pStyle w:val="TAC"/>
              <w:rPr>
                <w:lang w:eastAsia="zh-CN"/>
              </w:rPr>
            </w:pPr>
            <w:r>
              <w:rPr>
                <w:rFonts w:cs="Arial"/>
                <w:szCs w:val="18"/>
                <w:lang w:eastAsia="zh-CN"/>
              </w:rPr>
              <w:t>0..1</w:t>
            </w:r>
          </w:p>
        </w:tc>
        <w:tc>
          <w:tcPr>
            <w:tcW w:w="2982" w:type="dxa"/>
            <w:gridSpan w:val="2"/>
          </w:tcPr>
          <w:p w14:paraId="7A16F025" w14:textId="77777777" w:rsidR="00B94430" w:rsidRDefault="00B94430" w:rsidP="00F354A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D07C455"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0E03EBB1" w14:textId="77777777" w:rsidR="00B94430" w:rsidRDefault="00B94430" w:rsidP="00F354AD">
            <w:pPr>
              <w:pStyle w:val="TAL"/>
            </w:pPr>
            <w:proofErr w:type="spellStart"/>
            <w:r>
              <w:rPr>
                <w:rFonts w:hint="eastAsia"/>
              </w:rPr>
              <w:t>EnQoSMon</w:t>
            </w:r>
            <w:proofErr w:type="spellEnd"/>
          </w:p>
        </w:tc>
      </w:tr>
      <w:tr w:rsidR="00B94430" w14:paraId="04AE3349" w14:textId="77777777" w:rsidTr="00F354AD">
        <w:trPr>
          <w:gridAfter w:val="1"/>
          <w:wAfter w:w="512" w:type="dxa"/>
          <w:jc w:val="center"/>
        </w:trPr>
        <w:tc>
          <w:tcPr>
            <w:tcW w:w="1579" w:type="dxa"/>
            <w:gridSpan w:val="2"/>
          </w:tcPr>
          <w:p w14:paraId="03C68F3D" w14:textId="77777777" w:rsidR="00B94430" w:rsidRDefault="00B94430" w:rsidP="00F354AD">
            <w:pPr>
              <w:pStyle w:val="TAL"/>
            </w:pPr>
            <w:proofErr w:type="spellStart"/>
            <w:r>
              <w:rPr>
                <w:lang w:eastAsia="zh-CN"/>
              </w:rPr>
              <w:t>rtDelays</w:t>
            </w:r>
            <w:proofErr w:type="spellEnd"/>
          </w:p>
        </w:tc>
        <w:tc>
          <w:tcPr>
            <w:tcW w:w="1876" w:type="dxa"/>
            <w:gridSpan w:val="2"/>
          </w:tcPr>
          <w:p w14:paraId="7371CA6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F6F0146" w14:textId="77777777" w:rsidR="00B94430" w:rsidRDefault="00B94430" w:rsidP="00F354AD">
            <w:pPr>
              <w:pStyle w:val="TAC"/>
            </w:pPr>
            <w:r>
              <w:rPr>
                <w:noProof/>
                <w:lang w:eastAsia="zh-CN"/>
              </w:rPr>
              <w:t>O</w:t>
            </w:r>
          </w:p>
        </w:tc>
        <w:tc>
          <w:tcPr>
            <w:tcW w:w="1145" w:type="dxa"/>
            <w:gridSpan w:val="3"/>
          </w:tcPr>
          <w:p w14:paraId="1090C043" w14:textId="77777777" w:rsidR="00B94430" w:rsidRDefault="00B94430" w:rsidP="00F354AD">
            <w:pPr>
              <w:pStyle w:val="TAC"/>
            </w:pPr>
            <w:r>
              <w:rPr>
                <w:noProof/>
                <w:lang w:eastAsia="zh-CN"/>
              </w:rPr>
              <w:t>1..N</w:t>
            </w:r>
          </w:p>
        </w:tc>
        <w:tc>
          <w:tcPr>
            <w:tcW w:w="2982" w:type="dxa"/>
            <w:gridSpan w:val="2"/>
          </w:tcPr>
          <w:p w14:paraId="1C2C7820" w14:textId="77777777" w:rsidR="00B94430" w:rsidRDefault="00B94430" w:rsidP="00F354A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109166C" w14:textId="77777777" w:rsidR="00B94430" w:rsidRDefault="00B94430" w:rsidP="00F354AD">
            <w:pPr>
              <w:pStyle w:val="TAL"/>
              <w:rPr>
                <w:noProof/>
              </w:rPr>
            </w:pPr>
            <w:proofErr w:type="spellStart"/>
            <w:r>
              <w:t>QoSMonitoring</w:t>
            </w:r>
            <w:proofErr w:type="spellEnd"/>
          </w:p>
        </w:tc>
      </w:tr>
      <w:tr w:rsidR="00B94430" w14:paraId="7E1DC79E" w14:textId="77777777" w:rsidTr="00F354AD">
        <w:trPr>
          <w:gridAfter w:val="1"/>
          <w:wAfter w:w="512" w:type="dxa"/>
          <w:jc w:val="center"/>
        </w:trPr>
        <w:tc>
          <w:tcPr>
            <w:tcW w:w="1579" w:type="dxa"/>
            <w:gridSpan w:val="2"/>
          </w:tcPr>
          <w:p w14:paraId="29F22959" w14:textId="77777777" w:rsidR="00B94430" w:rsidRDefault="00B94430" w:rsidP="00F354AD">
            <w:pPr>
              <w:pStyle w:val="TAL"/>
              <w:rPr>
                <w:lang w:eastAsia="zh-CN"/>
              </w:rPr>
            </w:pPr>
            <w:proofErr w:type="spellStart"/>
            <w:r>
              <w:t>ulDataRate</w:t>
            </w:r>
            <w:proofErr w:type="spellEnd"/>
          </w:p>
        </w:tc>
        <w:tc>
          <w:tcPr>
            <w:tcW w:w="1876" w:type="dxa"/>
            <w:gridSpan w:val="2"/>
          </w:tcPr>
          <w:p w14:paraId="4A290D27" w14:textId="77777777" w:rsidR="00B94430" w:rsidRDefault="00B94430" w:rsidP="00F354AD">
            <w:pPr>
              <w:pStyle w:val="TAL"/>
              <w:rPr>
                <w:lang w:eastAsia="zh-CN"/>
              </w:rPr>
            </w:pPr>
            <w:proofErr w:type="spellStart"/>
            <w:r>
              <w:t>BitRate</w:t>
            </w:r>
            <w:proofErr w:type="spellEnd"/>
          </w:p>
        </w:tc>
        <w:tc>
          <w:tcPr>
            <w:tcW w:w="355" w:type="dxa"/>
          </w:tcPr>
          <w:p w14:paraId="23EA787F" w14:textId="77777777" w:rsidR="00B94430" w:rsidRDefault="00B94430" w:rsidP="00F354AD">
            <w:pPr>
              <w:pStyle w:val="TAC"/>
              <w:rPr>
                <w:noProof/>
                <w:lang w:eastAsia="zh-CN"/>
              </w:rPr>
            </w:pPr>
            <w:r>
              <w:t>O</w:t>
            </w:r>
          </w:p>
        </w:tc>
        <w:tc>
          <w:tcPr>
            <w:tcW w:w="1145" w:type="dxa"/>
            <w:gridSpan w:val="3"/>
          </w:tcPr>
          <w:p w14:paraId="751D661E" w14:textId="77777777" w:rsidR="00B94430" w:rsidRDefault="00B94430" w:rsidP="00F354AD">
            <w:pPr>
              <w:pStyle w:val="TAC"/>
              <w:rPr>
                <w:noProof/>
                <w:lang w:eastAsia="zh-CN"/>
              </w:rPr>
            </w:pPr>
            <w:r>
              <w:t>0..1</w:t>
            </w:r>
          </w:p>
        </w:tc>
        <w:tc>
          <w:tcPr>
            <w:tcW w:w="2982" w:type="dxa"/>
            <w:gridSpan w:val="2"/>
          </w:tcPr>
          <w:p w14:paraId="03E37FC4" w14:textId="77777777" w:rsidR="00B94430" w:rsidRDefault="00B94430" w:rsidP="00F354A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9A94736" w14:textId="77777777" w:rsidR="00B94430" w:rsidRDefault="00B94430" w:rsidP="00F354AD">
            <w:pPr>
              <w:pStyle w:val="TAL"/>
            </w:pPr>
            <w:proofErr w:type="spellStart"/>
            <w:r>
              <w:rPr>
                <w:rFonts w:hint="eastAsia"/>
              </w:rPr>
              <w:t>EnQoSMon</w:t>
            </w:r>
            <w:proofErr w:type="spellEnd"/>
          </w:p>
        </w:tc>
      </w:tr>
      <w:tr w:rsidR="00B94430" w14:paraId="4F8EA674" w14:textId="77777777" w:rsidTr="00F354AD">
        <w:trPr>
          <w:gridAfter w:val="1"/>
          <w:wAfter w:w="512" w:type="dxa"/>
          <w:jc w:val="center"/>
        </w:trPr>
        <w:tc>
          <w:tcPr>
            <w:tcW w:w="1579" w:type="dxa"/>
            <w:gridSpan w:val="2"/>
          </w:tcPr>
          <w:p w14:paraId="577FF2E8" w14:textId="77777777" w:rsidR="00B94430" w:rsidRDefault="00B94430" w:rsidP="00F354AD">
            <w:pPr>
              <w:pStyle w:val="TAL"/>
              <w:rPr>
                <w:lang w:eastAsia="zh-CN"/>
              </w:rPr>
            </w:pPr>
            <w:r>
              <w:rPr>
                <w:rFonts w:hint="eastAsia"/>
                <w:lang w:val="en-US" w:eastAsia="zh-CN"/>
              </w:rPr>
              <w:t>d</w:t>
            </w:r>
            <w:proofErr w:type="spellStart"/>
            <w:r>
              <w:t>lDataRate</w:t>
            </w:r>
            <w:proofErr w:type="spellEnd"/>
          </w:p>
        </w:tc>
        <w:tc>
          <w:tcPr>
            <w:tcW w:w="1876" w:type="dxa"/>
            <w:gridSpan w:val="2"/>
          </w:tcPr>
          <w:p w14:paraId="62968785" w14:textId="77777777" w:rsidR="00B94430" w:rsidRDefault="00B94430" w:rsidP="00F354AD">
            <w:pPr>
              <w:pStyle w:val="TAL"/>
              <w:rPr>
                <w:lang w:eastAsia="zh-CN"/>
              </w:rPr>
            </w:pPr>
            <w:proofErr w:type="spellStart"/>
            <w:r>
              <w:t>BitRate</w:t>
            </w:r>
            <w:proofErr w:type="spellEnd"/>
          </w:p>
        </w:tc>
        <w:tc>
          <w:tcPr>
            <w:tcW w:w="355" w:type="dxa"/>
          </w:tcPr>
          <w:p w14:paraId="43D9DFF8" w14:textId="77777777" w:rsidR="00B94430" w:rsidRDefault="00B94430" w:rsidP="00F354AD">
            <w:pPr>
              <w:pStyle w:val="TAC"/>
              <w:rPr>
                <w:noProof/>
                <w:lang w:eastAsia="zh-CN"/>
              </w:rPr>
            </w:pPr>
            <w:r>
              <w:t>O</w:t>
            </w:r>
          </w:p>
        </w:tc>
        <w:tc>
          <w:tcPr>
            <w:tcW w:w="1145" w:type="dxa"/>
            <w:gridSpan w:val="3"/>
          </w:tcPr>
          <w:p w14:paraId="18720117" w14:textId="77777777" w:rsidR="00B94430" w:rsidRDefault="00B94430" w:rsidP="00F354AD">
            <w:pPr>
              <w:pStyle w:val="TAC"/>
              <w:rPr>
                <w:noProof/>
                <w:lang w:eastAsia="zh-CN"/>
              </w:rPr>
            </w:pPr>
            <w:r>
              <w:t>0..1</w:t>
            </w:r>
          </w:p>
        </w:tc>
        <w:tc>
          <w:tcPr>
            <w:tcW w:w="2982" w:type="dxa"/>
            <w:gridSpan w:val="2"/>
          </w:tcPr>
          <w:p w14:paraId="68A09A95" w14:textId="77777777" w:rsidR="00B94430" w:rsidRDefault="00B94430" w:rsidP="00F354A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4572E0D" w14:textId="77777777" w:rsidR="00B94430" w:rsidRDefault="00B94430" w:rsidP="00F354AD">
            <w:pPr>
              <w:pStyle w:val="TAL"/>
            </w:pPr>
            <w:proofErr w:type="spellStart"/>
            <w:r>
              <w:rPr>
                <w:rFonts w:hint="eastAsia"/>
              </w:rPr>
              <w:t>EnQoSMon</w:t>
            </w:r>
            <w:proofErr w:type="spellEnd"/>
          </w:p>
        </w:tc>
      </w:tr>
      <w:tr w:rsidR="00B94430" w14:paraId="1B6C41A4" w14:textId="77777777" w:rsidTr="00F354AD">
        <w:trPr>
          <w:gridAfter w:val="1"/>
          <w:wAfter w:w="512" w:type="dxa"/>
          <w:jc w:val="center"/>
        </w:trPr>
        <w:tc>
          <w:tcPr>
            <w:tcW w:w="1579" w:type="dxa"/>
            <w:gridSpan w:val="2"/>
          </w:tcPr>
          <w:p w14:paraId="2E948230" w14:textId="77777777" w:rsidR="00B94430" w:rsidRDefault="00B94430" w:rsidP="00F354AD">
            <w:pPr>
              <w:pStyle w:val="TAL"/>
              <w:rPr>
                <w:lang w:eastAsia="zh-CN"/>
              </w:rPr>
            </w:pPr>
            <w:proofErr w:type="spellStart"/>
            <w:r>
              <w:t>timeWindow</w:t>
            </w:r>
            <w:proofErr w:type="spellEnd"/>
          </w:p>
        </w:tc>
        <w:tc>
          <w:tcPr>
            <w:tcW w:w="1876" w:type="dxa"/>
            <w:gridSpan w:val="2"/>
          </w:tcPr>
          <w:p w14:paraId="1253414F" w14:textId="77777777" w:rsidR="00B94430" w:rsidRDefault="00B94430" w:rsidP="00F354AD">
            <w:pPr>
              <w:pStyle w:val="TAL"/>
              <w:rPr>
                <w:lang w:eastAsia="zh-CN"/>
              </w:rPr>
            </w:pPr>
            <w:proofErr w:type="spellStart"/>
            <w:r>
              <w:rPr>
                <w:rFonts w:hint="eastAsia"/>
              </w:rPr>
              <w:t>TimeWindow</w:t>
            </w:r>
            <w:proofErr w:type="spellEnd"/>
          </w:p>
        </w:tc>
        <w:tc>
          <w:tcPr>
            <w:tcW w:w="355" w:type="dxa"/>
          </w:tcPr>
          <w:p w14:paraId="1EFD2D52" w14:textId="77777777" w:rsidR="00B94430" w:rsidRDefault="00B94430" w:rsidP="00F354AD">
            <w:pPr>
              <w:pStyle w:val="TAC"/>
              <w:rPr>
                <w:noProof/>
                <w:lang w:eastAsia="zh-CN"/>
              </w:rPr>
            </w:pPr>
            <w:r>
              <w:t>C</w:t>
            </w:r>
          </w:p>
        </w:tc>
        <w:tc>
          <w:tcPr>
            <w:tcW w:w="1145" w:type="dxa"/>
            <w:gridSpan w:val="3"/>
          </w:tcPr>
          <w:p w14:paraId="71C07069" w14:textId="77777777" w:rsidR="00B94430" w:rsidRDefault="00B94430" w:rsidP="00F354AD">
            <w:pPr>
              <w:pStyle w:val="TAC"/>
              <w:rPr>
                <w:noProof/>
                <w:lang w:eastAsia="zh-CN"/>
              </w:rPr>
            </w:pPr>
            <w:r>
              <w:t>0..1</w:t>
            </w:r>
          </w:p>
        </w:tc>
        <w:tc>
          <w:tcPr>
            <w:tcW w:w="2982" w:type="dxa"/>
            <w:gridSpan w:val="2"/>
          </w:tcPr>
          <w:p w14:paraId="7EA5733D" w14:textId="77777777" w:rsidR="00B94430" w:rsidRDefault="00B94430" w:rsidP="00F354A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C42D82F" w14:textId="77777777" w:rsidR="00B94430" w:rsidRDefault="00B94430" w:rsidP="00F354AD">
            <w:pPr>
              <w:pStyle w:val="TAL"/>
            </w:pPr>
            <w:r>
              <w:rPr>
                <w:noProof/>
              </w:rPr>
              <w:t>SMCCE</w:t>
            </w:r>
          </w:p>
        </w:tc>
      </w:tr>
      <w:tr w:rsidR="00B94430" w14:paraId="3F3622AB" w14:textId="77777777" w:rsidTr="00F354AD">
        <w:trPr>
          <w:gridAfter w:val="1"/>
          <w:wAfter w:w="512" w:type="dxa"/>
          <w:jc w:val="center"/>
        </w:trPr>
        <w:tc>
          <w:tcPr>
            <w:tcW w:w="1579" w:type="dxa"/>
            <w:gridSpan w:val="2"/>
          </w:tcPr>
          <w:p w14:paraId="231EFDC2" w14:textId="77777777" w:rsidR="00B94430" w:rsidRDefault="00B94430" w:rsidP="00F354AD">
            <w:pPr>
              <w:pStyle w:val="TAL"/>
              <w:rPr>
                <w:lang w:eastAsia="zh-CN"/>
              </w:rPr>
            </w:pPr>
            <w:proofErr w:type="spellStart"/>
            <w:r>
              <w:t>smNasFromUe</w:t>
            </w:r>
            <w:proofErr w:type="spellEnd"/>
          </w:p>
        </w:tc>
        <w:tc>
          <w:tcPr>
            <w:tcW w:w="1876" w:type="dxa"/>
            <w:gridSpan w:val="2"/>
          </w:tcPr>
          <w:p w14:paraId="76F9B265" w14:textId="77777777" w:rsidR="00B94430" w:rsidRDefault="00B94430" w:rsidP="00F354AD">
            <w:pPr>
              <w:pStyle w:val="TAL"/>
              <w:rPr>
                <w:lang w:eastAsia="zh-CN"/>
              </w:rPr>
            </w:pPr>
            <w:proofErr w:type="gramStart"/>
            <w:r>
              <w:t>array(</w:t>
            </w:r>
            <w:proofErr w:type="spellStart"/>
            <w:proofErr w:type="gramEnd"/>
            <w:r>
              <w:t>SmNasFromUe</w:t>
            </w:r>
            <w:proofErr w:type="spellEnd"/>
            <w:r>
              <w:t>)</w:t>
            </w:r>
          </w:p>
        </w:tc>
        <w:tc>
          <w:tcPr>
            <w:tcW w:w="355" w:type="dxa"/>
          </w:tcPr>
          <w:p w14:paraId="643DD25D" w14:textId="77777777" w:rsidR="00B94430" w:rsidRDefault="00B94430" w:rsidP="00F354AD">
            <w:pPr>
              <w:pStyle w:val="TAC"/>
              <w:rPr>
                <w:noProof/>
                <w:lang w:eastAsia="zh-CN"/>
              </w:rPr>
            </w:pPr>
            <w:r>
              <w:t>C</w:t>
            </w:r>
          </w:p>
        </w:tc>
        <w:tc>
          <w:tcPr>
            <w:tcW w:w="1145" w:type="dxa"/>
            <w:gridSpan w:val="3"/>
          </w:tcPr>
          <w:p w14:paraId="32BC156C" w14:textId="77777777" w:rsidR="00B94430" w:rsidRDefault="00B94430" w:rsidP="00F354AD">
            <w:pPr>
              <w:pStyle w:val="TAC"/>
              <w:rPr>
                <w:noProof/>
                <w:lang w:eastAsia="zh-CN"/>
              </w:rPr>
            </w:pPr>
            <w:proofErr w:type="gramStart"/>
            <w:r>
              <w:t>1..N</w:t>
            </w:r>
            <w:proofErr w:type="gramEnd"/>
          </w:p>
        </w:tc>
        <w:tc>
          <w:tcPr>
            <w:tcW w:w="2982" w:type="dxa"/>
            <w:gridSpan w:val="2"/>
          </w:tcPr>
          <w:p w14:paraId="748EAFB1" w14:textId="77777777" w:rsidR="00B94430" w:rsidRDefault="00B94430" w:rsidP="00F354A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20F702E1" w14:textId="77777777" w:rsidR="00B94430" w:rsidRDefault="00B94430" w:rsidP="00F354AD">
            <w:pPr>
              <w:pStyle w:val="TAL"/>
            </w:pPr>
            <w:r>
              <w:rPr>
                <w:noProof/>
              </w:rPr>
              <w:t>SMCCE</w:t>
            </w:r>
          </w:p>
        </w:tc>
      </w:tr>
      <w:tr w:rsidR="00B94430" w14:paraId="31483C89" w14:textId="77777777" w:rsidTr="00F354AD">
        <w:trPr>
          <w:gridAfter w:val="1"/>
          <w:wAfter w:w="512" w:type="dxa"/>
          <w:jc w:val="center"/>
        </w:trPr>
        <w:tc>
          <w:tcPr>
            <w:tcW w:w="1579" w:type="dxa"/>
            <w:gridSpan w:val="2"/>
          </w:tcPr>
          <w:p w14:paraId="1ADCC50D" w14:textId="77777777" w:rsidR="00B94430" w:rsidRDefault="00B94430" w:rsidP="00F354AD">
            <w:pPr>
              <w:pStyle w:val="TAL"/>
              <w:rPr>
                <w:lang w:eastAsia="zh-CN"/>
              </w:rPr>
            </w:pPr>
            <w:proofErr w:type="spellStart"/>
            <w:r>
              <w:t>smNasFromSmf</w:t>
            </w:r>
            <w:proofErr w:type="spellEnd"/>
          </w:p>
        </w:tc>
        <w:tc>
          <w:tcPr>
            <w:tcW w:w="1876" w:type="dxa"/>
            <w:gridSpan w:val="2"/>
          </w:tcPr>
          <w:p w14:paraId="22804FC7" w14:textId="77777777" w:rsidR="00B94430" w:rsidRDefault="00B94430" w:rsidP="00F354AD">
            <w:pPr>
              <w:pStyle w:val="TAL"/>
              <w:rPr>
                <w:lang w:eastAsia="zh-CN"/>
              </w:rPr>
            </w:pPr>
            <w:proofErr w:type="gramStart"/>
            <w:r>
              <w:t>array(</w:t>
            </w:r>
            <w:proofErr w:type="spellStart"/>
            <w:proofErr w:type="gramEnd"/>
            <w:r>
              <w:t>SmNasFromSmf</w:t>
            </w:r>
            <w:proofErr w:type="spellEnd"/>
            <w:r>
              <w:t>)</w:t>
            </w:r>
          </w:p>
        </w:tc>
        <w:tc>
          <w:tcPr>
            <w:tcW w:w="355" w:type="dxa"/>
          </w:tcPr>
          <w:p w14:paraId="2F8146C8" w14:textId="77777777" w:rsidR="00B94430" w:rsidRDefault="00B94430" w:rsidP="00F354AD">
            <w:pPr>
              <w:pStyle w:val="TAC"/>
              <w:rPr>
                <w:noProof/>
                <w:lang w:eastAsia="zh-CN"/>
              </w:rPr>
            </w:pPr>
            <w:r>
              <w:t>C</w:t>
            </w:r>
          </w:p>
        </w:tc>
        <w:tc>
          <w:tcPr>
            <w:tcW w:w="1145" w:type="dxa"/>
            <w:gridSpan w:val="3"/>
          </w:tcPr>
          <w:p w14:paraId="0D85370F" w14:textId="77777777" w:rsidR="00B94430" w:rsidRDefault="00B94430" w:rsidP="00F354AD">
            <w:pPr>
              <w:pStyle w:val="TAC"/>
              <w:rPr>
                <w:noProof/>
                <w:lang w:eastAsia="zh-CN"/>
              </w:rPr>
            </w:pPr>
            <w:proofErr w:type="gramStart"/>
            <w:r>
              <w:t>1..N</w:t>
            </w:r>
            <w:proofErr w:type="gramEnd"/>
          </w:p>
        </w:tc>
        <w:tc>
          <w:tcPr>
            <w:tcW w:w="2982" w:type="dxa"/>
            <w:gridSpan w:val="2"/>
          </w:tcPr>
          <w:p w14:paraId="4A9DEA1A" w14:textId="77777777" w:rsidR="00B94430" w:rsidRDefault="00B94430" w:rsidP="00F354A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2AD55E" w14:textId="77777777" w:rsidR="00B94430" w:rsidRDefault="00B94430" w:rsidP="00F354AD">
            <w:pPr>
              <w:pStyle w:val="TAL"/>
            </w:pPr>
            <w:r>
              <w:rPr>
                <w:noProof/>
              </w:rPr>
              <w:t>SMCCE</w:t>
            </w:r>
          </w:p>
        </w:tc>
      </w:tr>
      <w:tr w:rsidR="00B94430" w14:paraId="2DA57D27" w14:textId="77777777" w:rsidTr="00F354AD">
        <w:trPr>
          <w:gridAfter w:val="1"/>
          <w:wAfter w:w="512" w:type="dxa"/>
          <w:jc w:val="center"/>
        </w:trPr>
        <w:tc>
          <w:tcPr>
            <w:tcW w:w="1579" w:type="dxa"/>
            <w:gridSpan w:val="2"/>
          </w:tcPr>
          <w:p w14:paraId="3B470EE3" w14:textId="77777777" w:rsidR="00B94430" w:rsidRDefault="00B94430" w:rsidP="00F354AD">
            <w:pPr>
              <w:pStyle w:val="TAL"/>
            </w:pPr>
            <w:proofErr w:type="spellStart"/>
            <w:r>
              <w:t>upRedTrans</w:t>
            </w:r>
            <w:proofErr w:type="spellEnd"/>
          </w:p>
        </w:tc>
        <w:tc>
          <w:tcPr>
            <w:tcW w:w="1876" w:type="dxa"/>
            <w:gridSpan w:val="2"/>
          </w:tcPr>
          <w:p w14:paraId="3013005E" w14:textId="77777777" w:rsidR="00B94430" w:rsidRDefault="00B94430" w:rsidP="00F354AD">
            <w:pPr>
              <w:pStyle w:val="TAL"/>
            </w:pPr>
            <w:proofErr w:type="spellStart"/>
            <w:r>
              <w:t>boolean</w:t>
            </w:r>
            <w:proofErr w:type="spellEnd"/>
          </w:p>
        </w:tc>
        <w:tc>
          <w:tcPr>
            <w:tcW w:w="355" w:type="dxa"/>
          </w:tcPr>
          <w:p w14:paraId="6401F12F" w14:textId="77777777" w:rsidR="00B94430" w:rsidRDefault="00B94430" w:rsidP="00F354AD">
            <w:pPr>
              <w:pStyle w:val="TAC"/>
            </w:pPr>
            <w:r>
              <w:t>C</w:t>
            </w:r>
          </w:p>
        </w:tc>
        <w:tc>
          <w:tcPr>
            <w:tcW w:w="1145" w:type="dxa"/>
            <w:gridSpan w:val="3"/>
          </w:tcPr>
          <w:p w14:paraId="398E8C83" w14:textId="77777777" w:rsidR="00B94430" w:rsidRDefault="00B94430" w:rsidP="00F354AD">
            <w:pPr>
              <w:pStyle w:val="TAC"/>
            </w:pPr>
            <w:r>
              <w:t>0..1</w:t>
            </w:r>
          </w:p>
        </w:tc>
        <w:tc>
          <w:tcPr>
            <w:tcW w:w="2982" w:type="dxa"/>
            <w:gridSpan w:val="2"/>
          </w:tcPr>
          <w:p w14:paraId="2CB161C5" w14:textId="77777777" w:rsidR="00B94430" w:rsidRPr="008E6E31" w:rsidRDefault="00B94430" w:rsidP="00F354A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C0096CA" w14:textId="77777777" w:rsidR="00B94430" w:rsidRDefault="00B94430" w:rsidP="00F354AD">
            <w:pPr>
              <w:pStyle w:val="TAL"/>
              <w:rPr>
                <w:noProof/>
              </w:rPr>
            </w:pPr>
            <w:r w:rsidRPr="00434CD2">
              <w:rPr>
                <w:noProof/>
              </w:rPr>
              <w:t>RedundantTransmissionExp</w:t>
            </w:r>
          </w:p>
        </w:tc>
      </w:tr>
      <w:tr w:rsidR="00B94430" w14:paraId="73558EFE" w14:textId="77777777" w:rsidTr="00F354AD">
        <w:trPr>
          <w:gridAfter w:val="1"/>
          <w:wAfter w:w="512" w:type="dxa"/>
          <w:jc w:val="center"/>
        </w:trPr>
        <w:tc>
          <w:tcPr>
            <w:tcW w:w="1579" w:type="dxa"/>
            <w:gridSpan w:val="2"/>
          </w:tcPr>
          <w:p w14:paraId="40BF1CBB" w14:textId="77777777" w:rsidR="00B94430" w:rsidRDefault="00B94430" w:rsidP="00F354AD">
            <w:pPr>
              <w:pStyle w:val="TAL"/>
            </w:pPr>
            <w:proofErr w:type="spellStart"/>
            <w:r>
              <w:t>ssId</w:t>
            </w:r>
            <w:proofErr w:type="spellEnd"/>
          </w:p>
        </w:tc>
        <w:tc>
          <w:tcPr>
            <w:tcW w:w="1876" w:type="dxa"/>
            <w:gridSpan w:val="2"/>
          </w:tcPr>
          <w:p w14:paraId="7EBE0A6C" w14:textId="77777777" w:rsidR="00B94430" w:rsidRDefault="00B94430" w:rsidP="00F354AD">
            <w:pPr>
              <w:pStyle w:val="TAL"/>
            </w:pPr>
            <w:r>
              <w:t>string</w:t>
            </w:r>
          </w:p>
        </w:tc>
        <w:tc>
          <w:tcPr>
            <w:tcW w:w="355" w:type="dxa"/>
          </w:tcPr>
          <w:p w14:paraId="5BA2BEEE" w14:textId="77777777" w:rsidR="00B94430" w:rsidRDefault="00B94430" w:rsidP="00F354AD">
            <w:pPr>
              <w:pStyle w:val="TAC"/>
            </w:pPr>
            <w:r>
              <w:t>C</w:t>
            </w:r>
          </w:p>
        </w:tc>
        <w:tc>
          <w:tcPr>
            <w:tcW w:w="1145" w:type="dxa"/>
            <w:gridSpan w:val="3"/>
          </w:tcPr>
          <w:p w14:paraId="0D83874E" w14:textId="77777777" w:rsidR="00B94430" w:rsidRDefault="00B94430" w:rsidP="00F354AD">
            <w:pPr>
              <w:pStyle w:val="TAC"/>
            </w:pPr>
            <w:r>
              <w:t>0..1</w:t>
            </w:r>
          </w:p>
        </w:tc>
        <w:tc>
          <w:tcPr>
            <w:tcW w:w="2982" w:type="dxa"/>
            <w:gridSpan w:val="2"/>
          </w:tcPr>
          <w:p w14:paraId="09EA82D2" w14:textId="77777777" w:rsidR="00B94430" w:rsidRPr="00434CD2" w:rsidRDefault="00B94430" w:rsidP="00F354A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4A970B5" w14:textId="77777777" w:rsidR="00B94430" w:rsidRPr="00434CD2" w:rsidRDefault="00B94430" w:rsidP="00F354AD">
            <w:pPr>
              <w:pStyle w:val="TAL"/>
              <w:rPr>
                <w:noProof/>
              </w:rPr>
            </w:pPr>
            <w:r>
              <w:rPr>
                <w:noProof/>
              </w:rPr>
              <w:t>WlanPerformance</w:t>
            </w:r>
          </w:p>
        </w:tc>
      </w:tr>
      <w:tr w:rsidR="00B94430" w14:paraId="14F67615" w14:textId="77777777" w:rsidTr="00F354AD">
        <w:trPr>
          <w:gridAfter w:val="1"/>
          <w:wAfter w:w="512" w:type="dxa"/>
          <w:jc w:val="center"/>
        </w:trPr>
        <w:tc>
          <w:tcPr>
            <w:tcW w:w="1579" w:type="dxa"/>
            <w:gridSpan w:val="2"/>
          </w:tcPr>
          <w:p w14:paraId="345B8BCD" w14:textId="77777777" w:rsidR="00B94430" w:rsidRDefault="00B94430" w:rsidP="00F354AD">
            <w:pPr>
              <w:pStyle w:val="TAL"/>
            </w:pPr>
            <w:proofErr w:type="spellStart"/>
            <w:r>
              <w:t>bssId</w:t>
            </w:r>
            <w:proofErr w:type="spellEnd"/>
          </w:p>
        </w:tc>
        <w:tc>
          <w:tcPr>
            <w:tcW w:w="1876" w:type="dxa"/>
            <w:gridSpan w:val="2"/>
          </w:tcPr>
          <w:p w14:paraId="370F161C" w14:textId="77777777" w:rsidR="00B94430" w:rsidRDefault="00B94430" w:rsidP="00F354AD">
            <w:pPr>
              <w:pStyle w:val="TAL"/>
            </w:pPr>
            <w:r>
              <w:t>string</w:t>
            </w:r>
          </w:p>
        </w:tc>
        <w:tc>
          <w:tcPr>
            <w:tcW w:w="355" w:type="dxa"/>
          </w:tcPr>
          <w:p w14:paraId="58CFF375" w14:textId="77777777" w:rsidR="00B94430" w:rsidRDefault="00B94430" w:rsidP="00F354AD">
            <w:pPr>
              <w:pStyle w:val="TAC"/>
            </w:pPr>
            <w:r>
              <w:t>C</w:t>
            </w:r>
          </w:p>
        </w:tc>
        <w:tc>
          <w:tcPr>
            <w:tcW w:w="1145" w:type="dxa"/>
            <w:gridSpan w:val="3"/>
          </w:tcPr>
          <w:p w14:paraId="3CBBADB0" w14:textId="77777777" w:rsidR="00B94430" w:rsidRDefault="00B94430" w:rsidP="00F354AD">
            <w:pPr>
              <w:pStyle w:val="TAC"/>
            </w:pPr>
            <w:r>
              <w:t>0..1</w:t>
            </w:r>
          </w:p>
        </w:tc>
        <w:tc>
          <w:tcPr>
            <w:tcW w:w="2982" w:type="dxa"/>
            <w:gridSpan w:val="2"/>
          </w:tcPr>
          <w:p w14:paraId="07031F25" w14:textId="77777777" w:rsidR="00B94430" w:rsidRPr="00434CD2" w:rsidRDefault="00B94430" w:rsidP="00F354A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DCE78A1" w14:textId="77777777" w:rsidR="00B94430" w:rsidRPr="00434CD2" w:rsidRDefault="00B94430" w:rsidP="00F354AD">
            <w:pPr>
              <w:pStyle w:val="TAL"/>
              <w:rPr>
                <w:noProof/>
              </w:rPr>
            </w:pPr>
            <w:r>
              <w:rPr>
                <w:noProof/>
              </w:rPr>
              <w:t>WlanPerformance</w:t>
            </w:r>
          </w:p>
        </w:tc>
      </w:tr>
      <w:tr w:rsidR="00B94430" w14:paraId="3D3C7249" w14:textId="77777777" w:rsidTr="00F354AD">
        <w:trPr>
          <w:gridAfter w:val="1"/>
          <w:wAfter w:w="512" w:type="dxa"/>
          <w:jc w:val="center"/>
        </w:trPr>
        <w:tc>
          <w:tcPr>
            <w:tcW w:w="1579" w:type="dxa"/>
            <w:gridSpan w:val="2"/>
          </w:tcPr>
          <w:p w14:paraId="4E1CC2F1" w14:textId="77777777" w:rsidR="00B94430" w:rsidRDefault="00B94430" w:rsidP="00F354AD">
            <w:pPr>
              <w:pStyle w:val="TAL"/>
            </w:pPr>
            <w:proofErr w:type="spellStart"/>
            <w:r>
              <w:t>startWlan</w:t>
            </w:r>
            <w:proofErr w:type="spellEnd"/>
          </w:p>
        </w:tc>
        <w:tc>
          <w:tcPr>
            <w:tcW w:w="1876" w:type="dxa"/>
            <w:gridSpan w:val="2"/>
          </w:tcPr>
          <w:p w14:paraId="406F840C" w14:textId="77777777" w:rsidR="00B94430" w:rsidRDefault="00B94430" w:rsidP="00F354AD">
            <w:pPr>
              <w:pStyle w:val="TAL"/>
            </w:pPr>
            <w:proofErr w:type="spellStart"/>
            <w:r>
              <w:t>DateTime</w:t>
            </w:r>
            <w:proofErr w:type="spellEnd"/>
          </w:p>
        </w:tc>
        <w:tc>
          <w:tcPr>
            <w:tcW w:w="355" w:type="dxa"/>
          </w:tcPr>
          <w:p w14:paraId="11299ACD" w14:textId="77777777" w:rsidR="00B94430" w:rsidRDefault="00B94430" w:rsidP="00F354AD">
            <w:pPr>
              <w:pStyle w:val="TAC"/>
            </w:pPr>
            <w:r>
              <w:t>C</w:t>
            </w:r>
          </w:p>
        </w:tc>
        <w:tc>
          <w:tcPr>
            <w:tcW w:w="1145" w:type="dxa"/>
            <w:gridSpan w:val="3"/>
          </w:tcPr>
          <w:p w14:paraId="0424672B" w14:textId="77777777" w:rsidR="00B94430" w:rsidRDefault="00B94430" w:rsidP="00F354AD">
            <w:pPr>
              <w:pStyle w:val="TAC"/>
            </w:pPr>
            <w:r>
              <w:t>0..1</w:t>
            </w:r>
          </w:p>
        </w:tc>
        <w:tc>
          <w:tcPr>
            <w:tcW w:w="2982" w:type="dxa"/>
            <w:gridSpan w:val="2"/>
          </w:tcPr>
          <w:p w14:paraId="0396950C" w14:textId="77777777" w:rsidR="00B94430" w:rsidRPr="00434CD2" w:rsidRDefault="00B94430" w:rsidP="00F354AD">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2E09838" w14:textId="77777777" w:rsidR="00B94430" w:rsidRPr="00434CD2" w:rsidRDefault="00B94430" w:rsidP="00F354AD">
            <w:pPr>
              <w:pStyle w:val="TAL"/>
              <w:rPr>
                <w:noProof/>
              </w:rPr>
            </w:pPr>
            <w:r>
              <w:rPr>
                <w:noProof/>
              </w:rPr>
              <w:lastRenderedPageBreak/>
              <w:t>WlanPerformance</w:t>
            </w:r>
          </w:p>
        </w:tc>
      </w:tr>
      <w:tr w:rsidR="00B94430" w14:paraId="67AF4043" w14:textId="77777777" w:rsidTr="00F354AD">
        <w:trPr>
          <w:gridAfter w:val="1"/>
          <w:wAfter w:w="512" w:type="dxa"/>
          <w:jc w:val="center"/>
        </w:trPr>
        <w:tc>
          <w:tcPr>
            <w:tcW w:w="1579" w:type="dxa"/>
            <w:gridSpan w:val="2"/>
          </w:tcPr>
          <w:p w14:paraId="52F94178" w14:textId="77777777" w:rsidR="00B94430" w:rsidRDefault="00B94430" w:rsidP="00F354AD">
            <w:pPr>
              <w:pStyle w:val="TAL"/>
            </w:pPr>
            <w:proofErr w:type="spellStart"/>
            <w:r>
              <w:t>endWlan</w:t>
            </w:r>
            <w:proofErr w:type="spellEnd"/>
          </w:p>
        </w:tc>
        <w:tc>
          <w:tcPr>
            <w:tcW w:w="1876" w:type="dxa"/>
            <w:gridSpan w:val="2"/>
          </w:tcPr>
          <w:p w14:paraId="3F518876" w14:textId="77777777" w:rsidR="00B94430" w:rsidRDefault="00B94430" w:rsidP="00F354AD">
            <w:pPr>
              <w:pStyle w:val="TAL"/>
            </w:pPr>
            <w:proofErr w:type="spellStart"/>
            <w:r>
              <w:t>DateTime</w:t>
            </w:r>
            <w:proofErr w:type="spellEnd"/>
          </w:p>
        </w:tc>
        <w:tc>
          <w:tcPr>
            <w:tcW w:w="355" w:type="dxa"/>
          </w:tcPr>
          <w:p w14:paraId="35ECF7FA" w14:textId="77777777" w:rsidR="00B94430" w:rsidRDefault="00B94430" w:rsidP="00F354AD">
            <w:pPr>
              <w:pStyle w:val="TAC"/>
            </w:pPr>
            <w:r>
              <w:t>C</w:t>
            </w:r>
          </w:p>
        </w:tc>
        <w:tc>
          <w:tcPr>
            <w:tcW w:w="1145" w:type="dxa"/>
            <w:gridSpan w:val="3"/>
          </w:tcPr>
          <w:p w14:paraId="5EF1F4E1" w14:textId="77777777" w:rsidR="00B94430" w:rsidRDefault="00B94430" w:rsidP="00F354AD">
            <w:pPr>
              <w:pStyle w:val="TAC"/>
            </w:pPr>
            <w:r>
              <w:t>0..1</w:t>
            </w:r>
          </w:p>
        </w:tc>
        <w:tc>
          <w:tcPr>
            <w:tcW w:w="2982" w:type="dxa"/>
            <w:gridSpan w:val="2"/>
          </w:tcPr>
          <w:p w14:paraId="034C4B63" w14:textId="77777777" w:rsidR="00B94430" w:rsidRPr="00434CD2" w:rsidRDefault="00B94430" w:rsidP="00F354A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0F4BACE" w14:textId="77777777" w:rsidR="00B94430" w:rsidRPr="00434CD2" w:rsidRDefault="00B94430" w:rsidP="00F354AD">
            <w:pPr>
              <w:pStyle w:val="TAL"/>
              <w:rPr>
                <w:noProof/>
              </w:rPr>
            </w:pPr>
            <w:r>
              <w:rPr>
                <w:noProof/>
              </w:rPr>
              <w:t>WlanPerformance</w:t>
            </w:r>
          </w:p>
        </w:tc>
      </w:tr>
      <w:tr w:rsidR="00B94430" w14:paraId="4582A598" w14:textId="77777777" w:rsidTr="00F354AD">
        <w:trPr>
          <w:gridAfter w:val="1"/>
          <w:wAfter w:w="512" w:type="dxa"/>
          <w:jc w:val="center"/>
        </w:trPr>
        <w:tc>
          <w:tcPr>
            <w:tcW w:w="1579" w:type="dxa"/>
            <w:gridSpan w:val="2"/>
          </w:tcPr>
          <w:p w14:paraId="49412980" w14:textId="77777777" w:rsidR="00B94430" w:rsidRDefault="00B94430" w:rsidP="00F354AD">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63E1E133" w14:textId="77777777" w:rsidR="00B94430" w:rsidRDefault="00B94430" w:rsidP="00F354AD">
            <w:pPr>
              <w:pStyle w:val="TAL"/>
            </w:pPr>
            <w:proofErr w:type="gramStart"/>
            <w:r>
              <w:t>array(</w:t>
            </w:r>
            <w:proofErr w:type="spellStart"/>
            <w:proofErr w:type="gramEnd"/>
            <w:r>
              <w:rPr>
                <w:noProof/>
              </w:rPr>
              <w:t>PduSessionInformation</w:t>
            </w:r>
            <w:proofErr w:type="spellEnd"/>
            <w:r>
              <w:rPr>
                <w:noProof/>
              </w:rPr>
              <w:t>)</w:t>
            </w:r>
          </w:p>
        </w:tc>
        <w:tc>
          <w:tcPr>
            <w:tcW w:w="355" w:type="dxa"/>
          </w:tcPr>
          <w:p w14:paraId="6B89493A" w14:textId="77777777" w:rsidR="00B94430" w:rsidRDefault="00B94430" w:rsidP="00F354AD">
            <w:pPr>
              <w:pStyle w:val="TAC"/>
            </w:pPr>
            <w:r>
              <w:t>C</w:t>
            </w:r>
          </w:p>
        </w:tc>
        <w:tc>
          <w:tcPr>
            <w:tcW w:w="1145" w:type="dxa"/>
            <w:gridSpan w:val="3"/>
          </w:tcPr>
          <w:p w14:paraId="0CCB1EE6" w14:textId="77777777" w:rsidR="00B94430" w:rsidRDefault="00B94430" w:rsidP="00F354AD">
            <w:pPr>
              <w:pStyle w:val="TAC"/>
            </w:pPr>
            <w:proofErr w:type="gramStart"/>
            <w:r>
              <w:t>1..N</w:t>
            </w:r>
            <w:proofErr w:type="gramEnd"/>
          </w:p>
        </w:tc>
        <w:tc>
          <w:tcPr>
            <w:tcW w:w="2982" w:type="dxa"/>
            <w:gridSpan w:val="2"/>
          </w:tcPr>
          <w:p w14:paraId="676D1586" w14:textId="77777777" w:rsidR="00B94430" w:rsidRPr="00794258" w:rsidRDefault="00B94430" w:rsidP="00F354A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EDFA9D1" w14:textId="77777777" w:rsidR="00B94430" w:rsidRDefault="00B94430" w:rsidP="00F354AD">
            <w:pPr>
              <w:pStyle w:val="TAL"/>
              <w:rPr>
                <w:noProof/>
              </w:rPr>
            </w:pPr>
            <w:proofErr w:type="spellStart"/>
            <w:r>
              <w:t>UeCommunication</w:t>
            </w:r>
            <w:proofErr w:type="spellEnd"/>
          </w:p>
        </w:tc>
      </w:tr>
      <w:tr w:rsidR="00B94430" w14:paraId="04EF708C" w14:textId="77777777" w:rsidTr="00F354AD">
        <w:trPr>
          <w:gridAfter w:val="1"/>
          <w:wAfter w:w="512" w:type="dxa"/>
          <w:jc w:val="center"/>
        </w:trPr>
        <w:tc>
          <w:tcPr>
            <w:tcW w:w="1579" w:type="dxa"/>
            <w:gridSpan w:val="2"/>
          </w:tcPr>
          <w:p w14:paraId="40179CEC" w14:textId="77777777" w:rsidR="00B94430" w:rsidRDefault="00B94430" w:rsidP="00F354AD">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64EBE85E" w14:textId="77777777" w:rsidR="00B94430" w:rsidRDefault="00B94430" w:rsidP="00F354AD">
            <w:pPr>
              <w:pStyle w:val="TAL"/>
            </w:pPr>
            <w:r>
              <w:rPr>
                <w:noProof/>
              </w:rPr>
              <w:t>UpfInformation</w:t>
            </w:r>
          </w:p>
        </w:tc>
        <w:tc>
          <w:tcPr>
            <w:tcW w:w="355" w:type="dxa"/>
          </w:tcPr>
          <w:p w14:paraId="493E47CC" w14:textId="77777777" w:rsidR="00B94430" w:rsidRDefault="00B94430" w:rsidP="00F354AD">
            <w:pPr>
              <w:pStyle w:val="TAC"/>
            </w:pPr>
            <w:r>
              <w:t>C</w:t>
            </w:r>
          </w:p>
        </w:tc>
        <w:tc>
          <w:tcPr>
            <w:tcW w:w="1145" w:type="dxa"/>
            <w:gridSpan w:val="3"/>
          </w:tcPr>
          <w:p w14:paraId="75553B4B" w14:textId="77777777" w:rsidR="00B94430" w:rsidRDefault="00B94430" w:rsidP="00F354AD">
            <w:pPr>
              <w:pStyle w:val="TAC"/>
            </w:pPr>
            <w:r>
              <w:t>0..1</w:t>
            </w:r>
          </w:p>
        </w:tc>
        <w:tc>
          <w:tcPr>
            <w:tcW w:w="2982" w:type="dxa"/>
            <w:gridSpan w:val="2"/>
          </w:tcPr>
          <w:p w14:paraId="61D09272" w14:textId="77777777" w:rsidR="00B94430" w:rsidRDefault="00B94430" w:rsidP="00F354A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98F1654" w14:textId="77777777" w:rsidR="00B94430" w:rsidRDefault="00B94430" w:rsidP="00F354A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158521C" w14:textId="77777777" w:rsidR="00B94430" w:rsidRDefault="00B94430" w:rsidP="00F354AD">
            <w:pPr>
              <w:pStyle w:val="TAL"/>
            </w:pPr>
            <w:proofErr w:type="spellStart"/>
            <w:r>
              <w:t>ServiceExperience</w:t>
            </w:r>
            <w:proofErr w:type="spellEnd"/>
          </w:p>
          <w:p w14:paraId="5452BB7C" w14:textId="77777777" w:rsidR="00B94430" w:rsidRDefault="00B94430" w:rsidP="00F354AD">
            <w:pPr>
              <w:pStyle w:val="TAL"/>
            </w:pPr>
            <w:proofErr w:type="spellStart"/>
            <w:r>
              <w:rPr>
                <w:rFonts w:hint="eastAsia"/>
                <w:lang w:eastAsia="zh-CN"/>
              </w:rPr>
              <w:t>Dn</w:t>
            </w:r>
            <w:r>
              <w:t>Performance</w:t>
            </w:r>
            <w:proofErr w:type="spellEnd"/>
          </w:p>
        </w:tc>
      </w:tr>
      <w:tr w:rsidR="00B94430" w14:paraId="0BB2575B" w14:textId="77777777" w:rsidTr="00F354AD">
        <w:trPr>
          <w:gridAfter w:val="1"/>
          <w:wAfter w:w="512" w:type="dxa"/>
          <w:jc w:val="center"/>
        </w:trPr>
        <w:tc>
          <w:tcPr>
            <w:tcW w:w="1579" w:type="dxa"/>
            <w:gridSpan w:val="2"/>
          </w:tcPr>
          <w:p w14:paraId="70BD5EEF" w14:textId="77777777" w:rsidR="00B94430" w:rsidRDefault="00B94430" w:rsidP="00F354AD">
            <w:pPr>
              <w:pStyle w:val="TAL"/>
              <w:rPr>
                <w:lang w:eastAsia="zh-CN"/>
              </w:rPr>
            </w:pPr>
            <w:proofErr w:type="spellStart"/>
            <w:r>
              <w:t>pdmf</w:t>
            </w:r>
            <w:proofErr w:type="spellEnd"/>
          </w:p>
        </w:tc>
        <w:tc>
          <w:tcPr>
            <w:tcW w:w="1876" w:type="dxa"/>
            <w:gridSpan w:val="2"/>
          </w:tcPr>
          <w:p w14:paraId="2BEFD9E2" w14:textId="77777777" w:rsidR="00B94430" w:rsidRDefault="00B94430" w:rsidP="00F354AD">
            <w:pPr>
              <w:pStyle w:val="TAL"/>
              <w:rPr>
                <w:noProof/>
              </w:rPr>
            </w:pPr>
            <w:proofErr w:type="spellStart"/>
            <w:r>
              <w:t>boolean</w:t>
            </w:r>
            <w:proofErr w:type="spellEnd"/>
          </w:p>
        </w:tc>
        <w:tc>
          <w:tcPr>
            <w:tcW w:w="355" w:type="dxa"/>
          </w:tcPr>
          <w:p w14:paraId="2B866BAD" w14:textId="77777777" w:rsidR="00B94430" w:rsidRDefault="00B94430" w:rsidP="00F354AD">
            <w:pPr>
              <w:pStyle w:val="TAC"/>
            </w:pPr>
            <w:r>
              <w:t>O</w:t>
            </w:r>
          </w:p>
        </w:tc>
        <w:tc>
          <w:tcPr>
            <w:tcW w:w="1145" w:type="dxa"/>
            <w:gridSpan w:val="3"/>
          </w:tcPr>
          <w:p w14:paraId="5EDD84A4" w14:textId="77777777" w:rsidR="00B94430" w:rsidRDefault="00B94430" w:rsidP="00F354AD">
            <w:pPr>
              <w:pStyle w:val="TAC"/>
            </w:pPr>
            <w:r>
              <w:t>0..1</w:t>
            </w:r>
          </w:p>
        </w:tc>
        <w:tc>
          <w:tcPr>
            <w:tcW w:w="2982" w:type="dxa"/>
            <w:gridSpan w:val="2"/>
          </w:tcPr>
          <w:p w14:paraId="73367BA4" w14:textId="77777777" w:rsidR="00B94430" w:rsidRPr="00204479" w:rsidRDefault="00B94430" w:rsidP="00F354A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C322A48" w14:textId="77777777" w:rsidR="00B94430" w:rsidRPr="00204479" w:rsidRDefault="00B94430" w:rsidP="00F354AD">
            <w:pPr>
              <w:pStyle w:val="TAL"/>
              <w:rPr>
                <w:color w:val="000000"/>
                <w:lang w:val="en-US" w:eastAsia="fr-FR"/>
              </w:rPr>
            </w:pPr>
            <w:r w:rsidRPr="00204479">
              <w:rPr>
                <w:color w:val="000000"/>
                <w:lang w:val="en-US" w:eastAsia="fr-FR"/>
              </w:rPr>
              <w:t xml:space="preserve">Default value is false if omitted. </w:t>
            </w:r>
          </w:p>
          <w:p w14:paraId="7B8CCE9D" w14:textId="77777777" w:rsidR="00B94430" w:rsidRDefault="00B94430" w:rsidP="00F354A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3DF61A8" w14:textId="77777777" w:rsidR="00B94430" w:rsidRDefault="00B94430" w:rsidP="00F354AD">
            <w:pPr>
              <w:pStyle w:val="TAL"/>
            </w:pPr>
            <w:proofErr w:type="spellStart"/>
            <w:r>
              <w:t>PacketDelayFailureReport</w:t>
            </w:r>
            <w:proofErr w:type="spellEnd"/>
          </w:p>
        </w:tc>
      </w:tr>
      <w:tr w:rsidR="00B94430" w14:paraId="34F2EF73" w14:textId="77777777" w:rsidTr="00F354AD">
        <w:trPr>
          <w:gridAfter w:val="1"/>
          <w:wAfter w:w="512" w:type="dxa"/>
          <w:jc w:val="center"/>
        </w:trPr>
        <w:tc>
          <w:tcPr>
            <w:tcW w:w="1579" w:type="dxa"/>
            <w:gridSpan w:val="2"/>
          </w:tcPr>
          <w:p w14:paraId="53CDF20F" w14:textId="77777777" w:rsidR="00B94430" w:rsidRDefault="00B94430" w:rsidP="00F354AD">
            <w:pPr>
              <w:pStyle w:val="TAL"/>
              <w:rPr>
                <w:noProof/>
                <w:lang w:eastAsia="zh-CN"/>
              </w:rPr>
            </w:pPr>
            <w:r>
              <w:rPr>
                <w:rFonts w:hint="eastAsia"/>
                <w:noProof/>
                <w:lang w:eastAsia="zh-CN"/>
              </w:rPr>
              <w:t>satBackhaulCat</w:t>
            </w:r>
          </w:p>
        </w:tc>
        <w:tc>
          <w:tcPr>
            <w:tcW w:w="1876" w:type="dxa"/>
            <w:gridSpan w:val="2"/>
          </w:tcPr>
          <w:p w14:paraId="1ECC058A" w14:textId="77777777" w:rsidR="00B94430" w:rsidRDefault="00B94430" w:rsidP="00F354AD">
            <w:pPr>
              <w:pStyle w:val="TAL"/>
              <w:rPr>
                <w:noProof/>
                <w:lang w:eastAsia="zh-CN"/>
              </w:rPr>
            </w:pPr>
            <w:r>
              <w:rPr>
                <w:rFonts w:hint="eastAsia"/>
                <w:noProof/>
                <w:lang w:eastAsia="zh-CN"/>
              </w:rPr>
              <w:t>SatelliteBackhaulCategory</w:t>
            </w:r>
          </w:p>
        </w:tc>
        <w:tc>
          <w:tcPr>
            <w:tcW w:w="355" w:type="dxa"/>
          </w:tcPr>
          <w:p w14:paraId="13FD3BAE" w14:textId="77777777" w:rsidR="00B94430" w:rsidRDefault="00B94430" w:rsidP="00F354AD">
            <w:pPr>
              <w:pStyle w:val="TAC"/>
            </w:pPr>
            <w:r>
              <w:rPr>
                <w:rFonts w:hint="eastAsia"/>
                <w:lang w:eastAsia="zh-CN"/>
              </w:rPr>
              <w:t>C</w:t>
            </w:r>
          </w:p>
        </w:tc>
        <w:tc>
          <w:tcPr>
            <w:tcW w:w="1145" w:type="dxa"/>
            <w:gridSpan w:val="3"/>
          </w:tcPr>
          <w:p w14:paraId="74E72CB1" w14:textId="77777777" w:rsidR="00B94430" w:rsidRDefault="00B94430" w:rsidP="00F354AD">
            <w:pPr>
              <w:pStyle w:val="TAC"/>
              <w:rPr>
                <w:noProof/>
              </w:rPr>
            </w:pPr>
            <w:r>
              <w:rPr>
                <w:noProof/>
              </w:rPr>
              <w:t>0..1</w:t>
            </w:r>
          </w:p>
        </w:tc>
        <w:tc>
          <w:tcPr>
            <w:tcW w:w="2982" w:type="dxa"/>
            <w:gridSpan w:val="2"/>
          </w:tcPr>
          <w:p w14:paraId="63AA8220" w14:textId="77777777" w:rsidR="00B94430" w:rsidRDefault="00B94430" w:rsidP="00F354A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F4F0155" w14:textId="77777777" w:rsidR="00B94430" w:rsidRDefault="00B94430" w:rsidP="00F354AD">
            <w:pPr>
              <w:pStyle w:val="TAL"/>
            </w:pPr>
            <w:proofErr w:type="spellStart"/>
            <w:r>
              <w:t>En</w:t>
            </w:r>
            <w:r w:rsidRPr="003107D3">
              <w:t>SatBackhaulCategoryChg</w:t>
            </w:r>
            <w:proofErr w:type="spellEnd"/>
          </w:p>
        </w:tc>
      </w:tr>
      <w:tr w:rsidR="00B94430" w14:paraId="555AC112" w14:textId="77777777" w:rsidTr="00F354AD">
        <w:trPr>
          <w:gridAfter w:val="1"/>
          <w:wAfter w:w="512" w:type="dxa"/>
          <w:jc w:val="center"/>
        </w:trPr>
        <w:tc>
          <w:tcPr>
            <w:tcW w:w="1579" w:type="dxa"/>
            <w:gridSpan w:val="2"/>
          </w:tcPr>
          <w:p w14:paraId="66D8D2E3" w14:textId="77777777" w:rsidR="00B94430" w:rsidRDefault="00B94430" w:rsidP="00F354AD">
            <w:pPr>
              <w:pStyle w:val="TAL"/>
              <w:rPr>
                <w:lang w:eastAsia="zh-CN"/>
              </w:rPr>
            </w:pPr>
            <w:r>
              <w:rPr>
                <w:noProof/>
                <w:lang w:eastAsia="zh-CN"/>
              </w:rPr>
              <w:t>supportedFeatures</w:t>
            </w:r>
          </w:p>
        </w:tc>
        <w:tc>
          <w:tcPr>
            <w:tcW w:w="1876" w:type="dxa"/>
            <w:gridSpan w:val="2"/>
          </w:tcPr>
          <w:p w14:paraId="271F2C94" w14:textId="77777777" w:rsidR="00B94430" w:rsidRDefault="00B94430" w:rsidP="00F354AD">
            <w:pPr>
              <w:pStyle w:val="TAL"/>
              <w:rPr>
                <w:noProof/>
              </w:rPr>
            </w:pPr>
            <w:r>
              <w:rPr>
                <w:noProof/>
                <w:lang w:eastAsia="zh-CN"/>
              </w:rPr>
              <w:t>SupportedFeatures</w:t>
            </w:r>
          </w:p>
        </w:tc>
        <w:tc>
          <w:tcPr>
            <w:tcW w:w="355" w:type="dxa"/>
          </w:tcPr>
          <w:p w14:paraId="71FDE2A2" w14:textId="77777777" w:rsidR="00B94430" w:rsidRDefault="00B94430" w:rsidP="00F354AD">
            <w:pPr>
              <w:pStyle w:val="TAC"/>
            </w:pPr>
            <w:r>
              <w:t>C</w:t>
            </w:r>
          </w:p>
        </w:tc>
        <w:tc>
          <w:tcPr>
            <w:tcW w:w="1145" w:type="dxa"/>
            <w:gridSpan w:val="3"/>
          </w:tcPr>
          <w:p w14:paraId="33EC5BE3" w14:textId="77777777" w:rsidR="00B94430" w:rsidRDefault="00B94430" w:rsidP="00F354AD">
            <w:pPr>
              <w:pStyle w:val="TAC"/>
            </w:pPr>
            <w:r>
              <w:rPr>
                <w:noProof/>
              </w:rPr>
              <w:t>0..1</w:t>
            </w:r>
          </w:p>
        </w:tc>
        <w:tc>
          <w:tcPr>
            <w:tcW w:w="2982" w:type="dxa"/>
            <w:gridSpan w:val="2"/>
          </w:tcPr>
          <w:p w14:paraId="0D8DD0D6" w14:textId="77777777" w:rsidR="00B94430" w:rsidRDefault="00B94430" w:rsidP="00F354AD">
            <w:pPr>
              <w:pStyle w:val="TAL"/>
              <w:rPr>
                <w:noProof/>
              </w:rPr>
            </w:pPr>
            <w:r>
              <w:rPr>
                <w:noProof/>
              </w:rPr>
              <w:t>List of negotiated features supported by the SMF and NF service consumer as described in clause 5.8.</w:t>
            </w:r>
          </w:p>
          <w:p w14:paraId="14914C28" w14:textId="77777777" w:rsidR="00B94430" w:rsidRDefault="00B94430" w:rsidP="00F354A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252346AA" w14:textId="77777777" w:rsidR="00B94430" w:rsidRDefault="00B94430" w:rsidP="00F354AD">
            <w:pPr>
              <w:pStyle w:val="TAL"/>
            </w:pPr>
          </w:p>
        </w:tc>
      </w:tr>
      <w:tr w:rsidR="00B94430" w14:paraId="1C356B71" w14:textId="77777777" w:rsidTr="00F354AD">
        <w:trPr>
          <w:gridAfter w:val="1"/>
          <w:wAfter w:w="512" w:type="dxa"/>
          <w:trHeight w:val="1374"/>
          <w:jc w:val="center"/>
        </w:trPr>
        <w:tc>
          <w:tcPr>
            <w:tcW w:w="1579" w:type="dxa"/>
            <w:gridSpan w:val="2"/>
          </w:tcPr>
          <w:p w14:paraId="15ADBD29" w14:textId="77777777" w:rsidR="00B94430" w:rsidRDefault="00B94430" w:rsidP="00F354AD">
            <w:pPr>
              <w:pStyle w:val="TAL"/>
              <w:rPr>
                <w:noProof/>
                <w:lang w:eastAsia="zh-CN"/>
              </w:rPr>
            </w:pPr>
            <w:r>
              <w:rPr>
                <w:noProof/>
                <w:lang w:eastAsia="zh-CN"/>
              </w:rPr>
              <w:t>targetAfId</w:t>
            </w:r>
          </w:p>
        </w:tc>
        <w:tc>
          <w:tcPr>
            <w:tcW w:w="1876" w:type="dxa"/>
            <w:gridSpan w:val="2"/>
          </w:tcPr>
          <w:p w14:paraId="453E9DC5" w14:textId="77777777" w:rsidR="00B94430" w:rsidRDefault="00B94430" w:rsidP="00F354AD">
            <w:pPr>
              <w:pStyle w:val="TAL"/>
              <w:rPr>
                <w:noProof/>
                <w:lang w:eastAsia="zh-CN"/>
              </w:rPr>
            </w:pPr>
            <w:r>
              <w:rPr>
                <w:lang w:eastAsia="zh-CN"/>
              </w:rPr>
              <w:t>string</w:t>
            </w:r>
          </w:p>
        </w:tc>
        <w:tc>
          <w:tcPr>
            <w:tcW w:w="355" w:type="dxa"/>
          </w:tcPr>
          <w:p w14:paraId="0E375A2C" w14:textId="77777777" w:rsidR="00B94430" w:rsidRDefault="00B94430" w:rsidP="00F354AD">
            <w:pPr>
              <w:pStyle w:val="TAC"/>
            </w:pPr>
            <w:r>
              <w:rPr>
                <w:noProof/>
                <w:lang w:eastAsia="zh-CN"/>
              </w:rPr>
              <w:t>O</w:t>
            </w:r>
          </w:p>
        </w:tc>
        <w:tc>
          <w:tcPr>
            <w:tcW w:w="1145" w:type="dxa"/>
            <w:gridSpan w:val="3"/>
          </w:tcPr>
          <w:p w14:paraId="7C8B0806" w14:textId="77777777" w:rsidR="00B94430" w:rsidRDefault="00B94430" w:rsidP="00F354AD">
            <w:pPr>
              <w:pStyle w:val="TAC"/>
              <w:rPr>
                <w:noProof/>
              </w:rPr>
            </w:pPr>
            <w:r>
              <w:rPr>
                <w:noProof/>
                <w:lang w:eastAsia="zh-CN"/>
              </w:rPr>
              <w:t>0..1</w:t>
            </w:r>
          </w:p>
        </w:tc>
        <w:tc>
          <w:tcPr>
            <w:tcW w:w="2982" w:type="dxa"/>
            <w:gridSpan w:val="2"/>
          </w:tcPr>
          <w:p w14:paraId="7CBFB74D" w14:textId="77777777" w:rsidR="00B94430" w:rsidRDefault="00B94430" w:rsidP="00F354A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7FF2E" w14:textId="77777777" w:rsidR="00B94430" w:rsidRDefault="00B94430" w:rsidP="00F354AD">
            <w:pPr>
              <w:pStyle w:val="TAL"/>
            </w:pPr>
            <w:proofErr w:type="spellStart"/>
            <w:r>
              <w:t>EasRelocationEnh</w:t>
            </w:r>
            <w:proofErr w:type="spellEnd"/>
          </w:p>
        </w:tc>
      </w:tr>
      <w:tr w:rsidR="00B94430" w14:paraId="3300DAD3" w14:textId="77777777" w:rsidTr="00F354AD">
        <w:trPr>
          <w:gridAfter w:val="1"/>
          <w:wAfter w:w="512" w:type="dxa"/>
          <w:jc w:val="center"/>
        </w:trPr>
        <w:tc>
          <w:tcPr>
            <w:tcW w:w="1579" w:type="dxa"/>
            <w:gridSpan w:val="2"/>
          </w:tcPr>
          <w:p w14:paraId="48679ED3" w14:textId="77777777" w:rsidR="00B94430" w:rsidRDefault="00B94430" w:rsidP="00F354AD">
            <w:pPr>
              <w:pStyle w:val="TAL"/>
              <w:rPr>
                <w:noProof/>
                <w:lang w:eastAsia="zh-CN"/>
              </w:rPr>
            </w:pPr>
            <w:r>
              <w:rPr>
                <w:rFonts w:hint="eastAsia"/>
                <w:noProof/>
                <w:lang w:eastAsia="zh-CN"/>
              </w:rPr>
              <w:t>5</w:t>
            </w:r>
            <w:r>
              <w:rPr>
                <w:noProof/>
                <w:lang w:eastAsia="zh-CN"/>
              </w:rPr>
              <w:t>qi</w:t>
            </w:r>
          </w:p>
        </w:tc>
        <w:tc>
          <w:tcPr>
            <w:tcW w:w="1876" w:type="dxa"/>
            <w:gridSpan w:val="2"/>
          </w:tcPr>
          <w:p w14:paraId="4A44D726" w14:textId="77777777" w:rsidR="00B94430" w:rsidRDefault="00B94430" w:rsidP="00F354AD">
            <w:pPr>
              <w:pStyle w:val="TAL"/>
              <w:rPr>
                <w:lang w:eastAsia="zh-CN"/>
              </w:rPr>
            </w:pPr>
            <w:r w:rsidRPr="00F11966">
              <w:t>5Qi</w:t>
            </w:r>
          </w:p>
        </w:tc>
        <w:tc>
          <w:tcPr>
            <w:tcW w:w="355" w:type="dxa"/>
          </w:tcPr>
          <w:p w14:paraId="4DFEA61E" w14:textId="77777777" w:rsidR="00B94430" w:rsidRDefault="00B94430" w:rsidP="00F354AD">
            <w:pPr>
              <w:pStyle w:val="TAC"/>
              <w:rPr>
                <w:noProof/>
                <w:lang w:eastAsia="zh-CN"/>
              </w:rPr>
            </w:pPr>
            <w:r>
              <w:rPr>
                <w:noProof/>
                <w:lang w:eastAsia="zh-CN"/>
              </w:rPr>
              <w:t>O</w:t>
            </w:r>
          </w:p>
        </w:tc>
        <w:tc>
          <w:tcPr>
            <w:tcW w:w="1145" w:type="dxa"/>
            <w:gridSpan w:val="3"/>
          </w:tcPr>
          <w:p w14:paraId="3D37BA85" w14:textId="77777777" w:rsidR="00B94430" w:rsidRDefault="00B94430" w:rsidP="00F354AD">
            <w:pPr>
              <w:pStyle w:val="TAC"/>
              <w:rPr>
                <w:noProof/>
                <w:lang w:eastAsia="zh-CN"/>
              </w:rPr>
            </w:pPr>
            <w:r>
              <w:rPr>
                <w:noProof/>
                <w:lang w:eastAsia="zh-CN"/>
              </w:rPr>
              <w:t>0..1</w:t>
            </w:r>
          </w:p>
        </w:tc>
        <w:tc>
          <w:tcPr>
            <w:tcW w:w="2982" w:type="dxa"/>
            <w:gridSpan w:val="2"/>
          </w:tcPr>
          <w:p w14:paraId="1DFB5031" w14:textId="77777777" w:rsidR="00B94430" w:rsidRDefault="00B94430" w:rsidP="00F354A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D403367" w14:textId="77777777" w:rsidR="00B94430" w:rsidRDefault="00B94430" w:rsidP="00F354AD">
            <w:pPr>
              <w:pStyle w:val="TAL"/>
            </w:pPr>
            <w:r>
              <w:rPr>
                <w:lang w:val="en-US" w:eastAsia="zh-CN"/>
              </w:rPr>
              <w:t>En</w:t>
            </w:r>
            <w:r>
              <w:rPr>
                <w:noProof/>
              </w:rPr>
              <w:t>QfiAllocation</w:t>
            </w:r>
          </w:p>
        </w:tc>
      </w:tr>
      <w:tr w:rsidR="00B94430" w14:paraId="2790D3F0" w14:textId="77777777" w:rsidTr="00F354AD">
        <w:trPr>
          <w:gridAfter w:val="1"/>
          <w:wAfter w:w="512" w:type="dxa"/>
          <w:jc w:val="center"/>
        </w:trPr>
        <w:tc>
          <w:tcPr>
            <w:tcW w:w="1579" w:type="dxa"/>
            <w:gridSpan w:val="2"/>
          </w:tcPr>
          <w:p w14:paraId="42D7936A" w14:textId="77777777" w:rsidR="00B94430" w:rsidRPr="00CB79F9" w:rsidRDefault="00B94430" w:rsidP="00F354AD">
            <w:pPr>
              <w:pStyle w:val="TAL"/>
              <w:rPr>
                <w:noProof/>
                <w:lang w:eastAsia="zh-CN"/>
              </w:rPr>
            </w:pPr>
            <w:r>
              <w:rPr>
                <w:noProof/>
                <w:lang w:eastAsia="zh-CN"/>
              </w:rPr>
              <w:t>dataVolInfoData</w:t>
            </w:r>
          </w:p>
        </w:tc>
        <w:tc>
          <w:tcPr>
            <w:tcW w:w="1876" w:type="dxa"/>
            <w:gridSpan w:val="2"/>
          </w:tcPr>
          <w:p w14:paraId="633F1D47" w14:textId="77777777" w:rsidR="00B94430" w:rsidRPr="00D711F2" w:rsidRDefault="00B94430" w:rsidP="00F354A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753097C"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179F819D" w14:textId="77777777" w:rsidR="00B94430" w:rsidRDefault="00B94430" w:rsidP="00F354AD">
            <w:pPr>
              <w:pStyle w:val="TAC"/>
              <w:rPr>
                <w:noProof/>
                <w:lang w:eastAsia="zh-CN"/>
              </w:rPr>
            </w:pPr>
            <w:r>
              <w:rPr>
                <w:noProof/>
                <w:lang w:eastAsia="zh-CN"/>
              </w:rPr>
              <w:t>1..N</w:t>
            </w:r>
          </w:p>
        </w:tc>
        <w:tc>
          <w:tcPr>
            <w:tcW w:w="2982" w:type="dxa"/>
            <w:gridSpan w:val="2"/>
          </w:tcPr>
          <w:p w14:paraId="5D3C13EA" w14:textId="77777777" w:rsidR="00B94430" w:rsidRDefault="00B94430" w:rsidP="00F354AD">
            <w:pPr>
              <w:pStyle w:val="TAL"/>
              <w:rPr>
                <w:noProof/>
                <w:lang w:eastAsia="zh-CN"/>
              </w:rPr>
            </w:pPr>
            <w:r>
              <w:rPr>
                <w:noProof/>
                <w:lang w:eastAsia="zh-CN"/>
              </w:rPr>
              <w:t>Contains the list of data volume information.</w:t>
            </w:r>
          </w:p>
          <w:p w14:paraId="64D4D478" w14:textId="77777777" w:rsidR="00B94430" w:rsidRDefault="00B94430" w:rsidP="00F354AD">
            <w:pPr>
              <w:pStyle w:val="TAL"/>
              <w:rPr>
                <w:noProof/>
                <w:lang w:eastAsia="zh-CN"/>
              </w:rPr>
            </w:pPr>
          </w:p>
          <w:p w14:paraId="53E7DEFA" w14:textId="77777777" w:rsidR="00B94430" w:rsidRPr="00F9618C" w:rsidRDefault="00B94430" w:rsidP="00F354A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161FF6E" w14:textId="77777777" w:rsidR="00B94430" w:rsidRPr="00CB79F9" w:rsidRDefault="00B94430" w:rsidP="00F354AD">
            <w:pPr>
              <w:pStyle w:val="TAL"/>
              <w:rPr>
                <w:lang w:val="en-US" w:eastAsia="zh-CN"/>
              </w:rPr>
            </w:pPr>
            <w:r>
              <w:rPr>
                <w:rFonts w:cs="Arial"/>
                <w:noProof/>
                <w:szCs w:val="18"/>
                <w:lang w:eastAsia="zh-CN"/>
              </w:rPr>
              <w:t>Energy</w:t>
            </w:r>
          </w:p>
        </w:tc>
      </w:tr>
      <w:tr w:rsidR="00B94430" w14:paraId="423DE43F" w14:textId="77777777" w:rsidTr="00F354AD">
        <w:trPr>
          <w:gridAfter w:val="1"/>
          <w:wAfter w:w="512" w:type="dxa"/>
          <w:jc w:val="center"/>
        </w:trPr>
        <w:tc>
          <w:tcPr>
            <w:tcW w:w="1579" w:type="dxa"/>
            <w:gridSpan w:val="2"/>
          </w:tcPr>
          <w:p w14:paraId="7A1F61C5" w14:textId="77777777" w:rsidR="00B94430" w:rsidRDefault="00B94430" w:rsidP="00F354AD">
            <w:pPr>
              <w:pStyle w:val="TAL"/>
              <w:rPr>
                <w:noProof/>
                <w:lang w:eastAsia="zh-CN"/>
              </w:rPr>
            </w:pPr>
            <w:r>
              <w:rPr>
                <w:noProof/>
                <w:lang w:eastAsia="zh-CN"/>
              </w:rPr>
              <w:t>dataVolInfos</w:t>
            </w:r>
          </w:p>
        </w:tc>
        <w:tc>
          <w:tcPr>
            <w:tcW w:w="1876" w:type="dxa"/>
            <w:gridSpan w:val="2"/>
          </w:tcPr>
          <w:p w14:paraId="20F6C821" w14:textId="77777777" w:rsidR="00B94430" w:rsidRDefault="00B94430" w:rsidP="00F354AD">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668581B"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5C08CD89" w14:textId="77777777" w:rsidR="00B94430" w:rsidRDefault="00B94430" w:rsidP="00F354AD">
            <w:pPr>
              <w:pStyle w:val="TAC"/>
              <w:rPr>
                <w:noProof/>
                <w:lang w:eastAsia="zh-CN"/>
              </w:rPr>
            </w:pPr>
            <w:r>
              <w:rPr>
                <w:noProof/>
                <w:lang w:eastAsia="zh-CN"/>
              </w:rPr>
              <w:t>1..N</w:t>
            </w:r>
          </w:p>
        </w:tc>
        <w:tc>
          <w:tcPr>
            <w:tcW w:w="2982" w:type="dxa"/>
            <w:gridSpan w:val="2"/>
          </w:tcPr>
          <w:p w14:paraId="58C1F6C8" w14:textId="77777777" w:rsidR="00B94430" w:rsidRDefault="00B94430" w:rsidP="00F354A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42533B8" w14:textId="77777777" w:rsidR="00B94430" w:rsidRDefault="00B94430" w:rsidP="00F354AD">
            <w:pPr>
              <w:pStyle w:val="TAL"/>
              <w:rPr>
                <w:noProof/>
              </w:rPr>
            </w:pPr>
            <w:r>
              <w:rPr>
                <w:rFonts w:cs="Arial"/>
                <w:noProof/>
                <w:szCs w:val="18"/>
                <w:lang w:eastAsia="zh-CN"/>
              </w:rPr>
              <w:t>Energy</w:t>
            </w:r>
          </w:p>
        </w:tc>
      </w:tr>
      <w:tr w:rsidR="00B94430" w14:paraId="31746B94" w14:textId="77777777" w:rsidTr="00F354AD">
        <w:trPr>
          <w:gridAfter w:val="1"/>
          <w:wAfter w:w="512" w:type="dxa"/>
          <w:jc w:val="center"/>
        </w:trPr>
        <w:tc>
          <w:tcPr>
            <w:tcW w:w="1579" w:type="dxa"/>
            <w:gridSpan w:val="2"/>
          </w:tcPr>
          <w:p w14:paraId="5B6A2CE3" w14:textId="77777777" w:rsidR="00B94430" w:rsidRDefault="00B94430" w:rsidP="00F354AD">
            <w:pPr>
              <w:pStyle w:val="TAL"/>
              <w:rPr>
                <w:noProof/>
                <w:lang w:eastAsia="zh-CN"/>
              </w:rPr>
            </w:pPr>
            <w:r>
              <w:rPr>
                <w:noProof/>
                <w:lang w:eastAsia="zh-CN"/>
              </w:rPr>
              <w:t>usageInfo</w:t>
            </w:r>
          </w:p>
        </w:tc>
        <w:tc>
          <w:tcPr>
            <w:tcW w:w="1876" w:type="dxa"/>
            <w:gridSpan w:val="2"/>
          </w:tcPr>
          <w:p w14:paraId="1348DECD" w14:textId="77777777" w:rsidR="00B94430" w:rsidRDefault="00B94430" w:rsidP="00F354AD">
            <w:pPr>
              <w:pStyle w:val="TAL"/>
              <w:rPr>
                <w:lang w:eastAsia="zh-CN"/>
              </w:rPr>
            </w:pPr>
            <w:proofErr w:type="spellStart"/>
            <w:r w:rsidRPr="00CE53F6">
              <w:rPr>
                <w:rFonts w:cs="Arial"/>
                <w:szCs w:val="18"/>
                <w:lang w:val="en-US" w:eastAsia="zh-CN"/>
              </w:rPr>
              <w:t>IpAddrUsageInfo</w:t>
            </w:r>
            <w:proofErr w:type="spellEnd"/>
          </w:p>
        </w:tc>
        <w:tc>
          <w:tcPr>
            <w:tcW w:w="355" w:type="dxa"/>
          </w:tcPr>
          <w:p w14:paraId="6D982C3F"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01E65B8F" w14:textId="77777777" w:rsidR="00B94430" w:rsidRDefault="00B94430" w:rsidP="00F354AD">
            <w:pPr>
              <w:pStyle w:val="TAC"/>
              <w:rPr>
                <w:noProof/>
                <w:lang w:eastAsia="zh-CN"/>
              </w:rPr>
            </w:pPr>
            <w:r>
              <w:rPr>
                <w:rFonts w:cs="Arial"/>
                <w:szCs w:val="18"/>
                <w:lang w:eastAsia="zh-CN"/>
              </w:rPr>
              <w:t>0..1</w:t>
            </w:r>
          </w:p>
        </w:tc>
        <w:tc>
          <w:tcPr>
            <w:tcW w:w="2982" w:type="dxa"/>
            <w:gridSpan w:val="2"/>
          </w:tcPr>
          <w:p w14:paraId="7D533B5C" w14:textId="77777777" w:rsidR="00B94430" w:rsidRDefault="00B94430" w:rsidP="00F354AD">
            <w:pPr>
              <w:pStyle w:val="TAL"/>
            </w:pPr>
            <w:r>
              <w:t>Indicates the usage information of UE IP address resources.</w:t>
            </w:r>
          </w:p>
          <w:p w14:paraId="7D19446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D618692"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408EE3A7" w14:textId="77777777" w:rsidTr="00F354AD">
        <w:trPr>
          <w:gridAfter w:val="1"/>
          <w:wAfter w:w="512" w:type="dxa"/>
          <w:jc w:val="center"/>
        </w:trPr>
        <w:tc>
          <w:tcPr>
            <w:tcW w:w="1579" w:type="dxa"/>
            <w:gridSpan w:val="2"/>
          </w:tcPr>
          <w:p w14:paraId="5A4FCCC1" w14:textId="77777777" w:rsidR="00B94430" w:rsidRDefault="00B94430" w:rsidP="00F354AD">
            <w:pPr>
              <w:pStyle w:val="TAL"/>
              <w:rPr>
                <w:noProof/>
                <w:lang w:eastAsia="zh-CN"/>
              </w:rPr>
            </w:pPr>
            <w:r>
              <w:rPr>
                <w:rFonts w:hint="eastAsia"/>
                <w:noProof/>
                <w:lang w:eastAsia="zh-CN"/>
              </w:rPr>
              <w:t>lo</w:t>
            </w:r>
            <w:r>
              <w:rPr>
                <w:noProof/>
                <w:lang w:eastAsia="zh-CN"/>
              </w:rPr>
              <w:t>adInfos</w:t>
            </w:r>
          </w:p>
        </w:tc>
        <w:tc>
          <w:tcPr>
            <w:tcW w:w="1876" w:type="dxa"/>
            <w:gridSpan w:val="2"/>
          </w:tcPr>
          <w:p w14:paraId="426EE699" w14:textId="77777777" w:rsidR="00B94430" w:rsidRDefault="00B94430" w:rsidP="00F354A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391574C"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69CEBEAC" w14:textId="77777777" w:rsidR="00B94430" w:rsidRDefault="00B94430" w:rsidP="00F354AD">
            <w:pPr>
              <w:pStyle w:val="TAC"/>
              <w:rPr>
                <w:noProof/>
                <w:lang w:eastAsia="zh-CN"/>
              </w:rPr>
            </w:pPr>
            <w:proofErr w:type="gramStart"/>
            <w:r>
              <w:rPr>
                <w:rFonts w:cs="Arial"/>
                <w:szCs w:val="18"/>
                <w:lang w:eastAsia="zh-CN"/>
              </w:rPr>
              <w:t>1..N</w:t>
            </w:r>
            <w:proofErr w:type="gramEnd"/>
          </w:p>
        </w:tc>
        <w:tc>
          <w:tcPr>
            <w:tcW w:w="2982" w:type="dxa"/>
            <w:gridSpan w:val="2"/>
          </w:tcPr>
          <w:p w14:paraId="3B75B1F0" w14:textId="77777777" w:rsidR="00B94430" w:rsidRDefault="00B94430" w:rsidP="00F354AD">
            <w:pPr>
              <w:pStyle w:val="TAL"/>
            </w:pPr>
            <w:r>
              <w:t>Each element indicates the load level information of connected UPFs.</w:t>
            </w:r>
          </w:p>
          <w:p w14:paraId="2D381BC8" w14:textId="77777777" w:rsidR="00B94430" w:rsidRDefault="00B94430" w:rsidP="00F354A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C8E8818" w14:textId="77777777" w:rsidR="00B94430" w:rsidRDefault="00B94430" w:rsidP="00F354AD">
            <w:pPr>
              <w:pStyle w:val="TAL"/>
              <w:rPr>
                <w:noProof/>
                <w:lang w:eastAsia="zh-CN"/>
              </w:rPr>
            </w:pPr>
            <w:r>
              <w:lastRenderedPageBreak/>
              <w:t>(NOTE </w:t>
            </w:r>
            <w:r w:rsidRPr="00DD3E46">
              <w:rPr>
                <w:rFonts w:hint="eastAsia"/>
              </w:rPr>
              <w:t>1</w:t>
            </w:r>
            <w:r>
              <w:t>3)</w:t>
            </w:r>
          </w:p>
        </w:tc>
        <w:tc>
          <w:tcPr>
            <w:tcW w:w="1737" w:type="dxa"/>
            <w:gridSpan w:val="2"/>
          </w:tcPr>
          <w:p w14:paraId="6307E2A6" w14:textId="77777777" w:rsidR="00B94430" w:rsidRDefault="00B94430" w:rsidP="00F354AD">
            <w:pPr>
              <w:pStyle w:val="TAL"/>
              <w:rPr>
                <w:rFonts w:cs="Arial"/>
                <w:noProof/>
                <w:szCs w:val="18"/>
                <w:lang w:eastAsia="zh-CN"/>
              </w:rPr>
            </w:pPr>
            <w:proofErr w:type="spellStart"/>
            <w:r>
              <w:lastRenderedPageBreak/>
              <w:t>SignallingInfo</w:t>
            </w:r>
            <w:proofErr w:type="spellEnd"/>
          </w:p>
        </w:tc>
      </w:tr>
      <w:tr w:rsidR="00B94430" w14:paraId="0070D841" w14:textId="77777777" w:rsidTr="00F354AD">
        <w:trPr>
          <w:gridAfter w:val="1"/>
          <w:wAfter w:w="512" w:type="dxa"/>
          <w:jc w:val="center"/>
        </w:trPr>
        <w:tc>
          <w:tcPr>
            <w:tcW w:w="1579" w:type="dxa"/>
            <w:gridSpan w:val="2"/>
          </w:tcPr>
          <w:p w14:paraId="44C06658" w14:textId="77777777" w:rsidR="00B94430" w:rsidRDefault="00B94430" w:rsidP="00F354AD">
            <w:pPr>
              <w:pStyle w:val="TAL"/>
              <w:rPr>
                <w:noProof/>
                <w:lang w:eastAsia="zh-CN"/>
              </w:rPr>
            </w:pPr>
            <w:r>
              <w:rPr>
                <w:noProof/>
                <w:lang w:eastAsia="zh-CN"/>
              </w:rPr>
              <w:t>numSessRep</w:t>
            </w:r>
          </w:p>
        </w:tc>
        <w:tc>
          <w:tcPr>
            <w:tcW w:w="1876" w:type="dxa"/>
            <w:gridSpan w:val="2"/>
          </w:tcPr>
          <w:p w14:paraId="24230E4B" w14:textId="77777777" w:rsidR="00B94430" w:rsidRDefault="00B94430" w:rsidP="00F354AD">
            <w:pPr>
              <w:pStyle w:val="TAL"/>
              <w:rPr>
                <w:lang w:eastAsia="zh-CN"/>
              </w:rPr>
            </w:pPr>
            <w:proofErr w:type="spellStart"/>
            <w:r>
              <w:rPr>
                <w:lang w:eastAsia="zh-CN"/>
              </w:rPr>
              <w:t>Uinteger</w:t>
            </w:r>
            <w:proofErr w:type="spellEnd"/>
          </w:p>
        </w:tc>
        <w:tc>
          <w:tcPr>
            <w:tcW w:w="355" w:type="dxa"/>
          </w:tcPr>
          <w:p w14:paraId="6FE8224B" w14:textId="77777777" w:rsidR="00B94430" w:rsidRDefault="00B94430" w:rsidP="00F354AD">
            <w:pPr>
              <w:pStyle w:val="TAC"/>
              <w:rPr>
                <w:noProof/>
                <w:lang w:eastAsia="zh-CN"/>
              </w:rPr>
            </w:pPr>
            <w:r>
              <w:rPr>
                <w:noProof/>
              </w:rPr>
              <w:t>O</w:t>
            </w:r>
          </w:p>
        </w:tc>
        <w:tc>
          <w:tcPr>
            <w:tcW w:w="1145" w:type="dxa"/>
            <w:gridSpan w:val="3"/>
          </w:tcPr>
          <w:p w14:paraId="3778894A" w14:textId="77777777" w:rsidR="00B94430" w:rsidRDefault="00B94430" w:rsidP="00F354AD">
            <w:pPr>
              <w:pStyle w:val="TAC"/>
              <w:rPr>
                <w:noProof/>
                <w:lang w:eastAsia="zh-CN"/>
              </w:rPr>
            </w:pPr>
            <w:r w:rsidRPr="00A043CD">
              <w:t>0..1</w:t>
            </w:r>
          </w:p>
        </w:tc>
        <w:tc>
          <w:tcPr>
            <w:tcW w:w="2982" w:type="dxa"/>
            <w:gridSpan w:val="2"/>
          </w:tcPr>
          <w:p w14:paraId="2637A10B" w14:textId="77777777" w:rsidR="00B94430" w:rsidRDefault="00B94430" w:rsidP="00F354A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F29EF9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6D8A64E"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047271FF" w14:textId="77777777" w:rsidTr="00F354AD">
        <w:trPr>
          <w:gridAfter w:val="1"/>
          <w:wAfter w:w="512" w:type="dxa"/>
          <w:jc w:val="center"/>
        </w:trPr>
        <w:tc>
          <w:tcPr>
            <w:tcW w:w="1579" w:type="dxa"/>
            <w:gridSpan w:val="2"/>
          </w:tcPr>
          <w:p w14:paraId="0424E7E5" w14:textId="77777777" w:rsidR="00B94430" w:rsidRDefault="00B94430" w:rsidP="00F354AD">
            <w:pPr>
              <w:pStyle w:val="TAL"/>
              <w:rPr>
                <w:noProof/>
                <w:lang w:eastAsia="zh-CN"/>
              </w:rPr>
            </w:pPr>
            <w:r>
              <w:rPr>
                <w:noProof/>
                <w:lang w:eastAsia="zh-CN"/>
              </w:rPr>
              <w:t>stateTransitions</w:t>
            </w:r>
          </w:p>
        </w:tc>
        <w:tc>
          <w:tcPr>
            <w:tcW w:w="1876" w:type="dxa"/>
            <w:gridSpan w:val="2"/>
          </w:tcPr>
          <w:p w14:paraId="16E0EB1A"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DA7F82E" w14:textId="77777777" w:rsidR="00B94430" w:rsidRDefault="00B94430" w:rsidP="00F354AD">
            <w:pPr>
              <w:pStyle w:val="TAC"/>
              <w:rPr>
                <w:noProof/>
                <w:lang w:eastAsia="zh-CN"/>
              </w:rPr>
            </w:pPr>
            <w:r>
              <w:rPr>
                <w:noProof/>
              </w:rPr>
              <w:t>O</w:t>
            </w:r>
          </w:p>
        </w:tc>
        <w:tc>
          <w:tcPr>
            <w:tcW w:w="1145" w:type="dxa"/>
            <w:gridSpan w:val="3"/>
          </w:tcPr>
          <w:p w14:paraId="3FE8CBF7" w14:textId="77777777" w:rsidR="00B94430" w:rsidRDefault="00B94430" w:rsidP="00F354AD">
            <w:pPr>
              <w:pStyle w:val="TAC"/>
              <w:rPr>
                <w:noProof/>
                <w:lang w:eastAsia="zh-CN"/>
              </w:rPr>
            </w:pPr>
            <w:proofErr w:type="gramStart"/>
            <w:r>
              <w:t>1..N</w:t>
            </w:r>
            <w:proofErr w:type="gramEnd"/>
          </w:p>
        </w:tc>
        <w:tc>
          <w:tcPr>
            <w:tcW w:w="2982" w:type="dxa"/>
            <w:gridSpan w:val="2"/>
          </w:tcPr>
          <w:p w14:paraId="60E5AB2E" w14:textId="77777777" w:rsidR="00B94430" w:rsidRDefault="00B94430" w:rsidP="00F354AD">
            <w:pPr>
              <w:pStyle w:val="TAL"/>
              <w:rPr>
                <w:lang w:eastAsia="zh-CN"/>
              </w:rPr>
            </w:pPr>
            <w:r>
              <w:rPr>
                <w:lang w:eastAsia="zh-CN"/>
              </w:rPr>
              <w:t>Contains information about session-related state transitions of specific UEs.</w:t>
            </w:r>
          </w:p>
          <w:p w14:paraId="65E4E57E"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944EE30"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79D503C7" w14:textId="77777777" w:rsidTr="00F354AD">
        <w:trPr>
          <w:gridAfter w:val="1"/>
          <w:wAfter w:w="512" w:type="dxa"/>
          <w:jc w:val="center"/>
        </w:trPr>
        <w:tc>
          <w:tcPr>
            <w:tcW w:w="1579" w:type="dxa"/>
            <w:gridSpan w:val="2"/>
          </w:tcPr>
          <w:p w14:paraId="358BECD9" w14:textId="77777777" w:rsidR="00B94430" w:rsidRDefault="00B94430" w:rsidP="00F354AD">
            <w:pPr>
              <w:pStyle w:val="TAL"/>
              <w:rPr>
                <w:noProof/>
                <w:lang w:eastAsia="zh-CN"/>
              </w:rPr>
            </w:pPr>
            <w:proofErr w:type="spellStart"/>
            <w:r>
              <w:rPr>
                <w:lang w:eastAsia="zh-CN"/>
              </w:rPr>
              <w:t>nfSignalInfo</w:t>
            </w:r>
            <w:proofErr w:type="spellEnd"/>
          </w:p>
        </w:tc>
        <w:tc>
          <w:tcPr>
            <w:tcW w:w="1876" w:type="dxa"/>
            <w:gridSpan w:val="2"/>
          </w:tcPr>
          <w:p w14:paraId="540A16EC" w14:textId="77777777" w:rsidR="00B94430" w:rsidRDefault="00B94430" w:rsidP="00F354AD">
            <w:pPr>
              <w:pStyle w:val="TAL"/>
              <w:rPr>
                <w:lang w:eastAsia="zh-CN"/>
              </w:rPr>
            </w:pPr>
            <w:proofErr w:type="spellStart"/>
            <w:r>
              <w:t>NfSignallingInfo</w:t>
            </w:r>
            <w:proofErr w:type="spellEnd"/>
          </w:p>
        </w:tc>
        <w:tc>
          <w:tcPr>
            <w:tcW w:w="355" w:type="dxa"/>
          </w:tcPr>
          <w:p w14:paraId="221E50A0" w14:textId="77777777" w:rsidR="00B94430" w:rsidRDefault="00B94430" w:rsidP="00F354AD">
            <w:pPr>
              <w:pStyle w:val="TAC"/>
              <w:rPr>
                <w:noProof/>
              </w:rPr>
            </w:pPr>
            <w:r>
              <w:rPr>
                <w:rFonts w:cs="Arial"/>
                <w:szCs w:val="18"/>
                <w:lang w:eastAsia="zh-CN"/>
              </w:rPr>
              <w:t>O</w:t>
            </w:r>
          </w:p>
        </w:tc>
        <w:tc>
          <w:tcPr>
            <w:tcW w:w="1145" w:type="dxa"/>
            <w:gridSpan w:val="3"/>
          </w:tcPr>
          <w:p w14:paraId="0007CB64" w14:textId="77777777" w:rsidR="00B94430" w:rsidRDefault="00B94430" w:rsidP="00F354AD">
            <w:pPr>
              <w:pStyle w:val="TAC"/>
            </w:pPr>
            <w:r>
              <w:rPr>
                <w:rFonts w:cs="Arial"/>
                <w:szCs w:val="18"/>
                <w:lang w:eastAsia="zh-CN"/>
              </w:rPr>
              <w:t>0..1</w:t>
            </w:r>
          </w:p>
        </w:tc>
        <w:tc>
          <w:tcPr>
            <w:tcW w:w="2982" w:type="dxa"/>
            <w:gridSpan w:val="2"/>
          </w:tcPr>
          <w:p w14:paraId="461276D2" w14:textId="77777777" w:rsidR="00B94430" w:rsidRDefault="00B94430" w:rsidP="00F354AD">
            <w:pPr>
              <w:pStyle w:val="TAL"/>
            </w:pPr>
            <w:r>
              <w:t>Indicates the signalling information of the SMF per SMF service, e.g. the number of requests to each service and related statistics (e.g. successful vs failed responses, etc.).</w:t>
            </w:r>
          </w:p>
          <w:p w14:paraId="4D6538AC" w14:textId="77777777" w:rsidR="00B94430" w:rsidRDefault="00B94430" w:rsidP="00F354A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F3BF28E" w14:textId="77777777" w:rsidR="00B94430" w:rsidRDefault="00B94430" w:rsidP="00F354AD">
            <w:pPr>
              <w:pStyle w:val="TAL"/>
            </w:pPr>
            <w:proofErr w:type="spellStart"/>
            <w:r>
              <w:t>SignallingInfo</w:t>
            </w:r>
            <w:proofErr w:type="spellEnd"/>
          </w:p>
        </w:tc>
      </w:tr>
      <w:tr w:rsidR="00BE0AC3" w14:paraId="2493B5F9" w14:textId="77777777" w:rsidTr="00BE0AC3">
        <w:trPr>
          <w:gridAfter w:val="1"/>
          <w:wAfter w:w="512" w:type="dxa"/>
          <w:jc w:val="center"/>
          <w:ins w:id="37" w:author="Ericsson_Maria Liang" w:date="2025-09-08T15:46:00Z"/>
        </w:trPr>
        <w:tc>
          <w:tcPr>
            <w:tcW w:w="1579" w:type="dxa"/>
            <w:gridSpan w:val="2"/>
            <w:tcBorders>
              <w:top w:val="single" w:sz="6" w:space="0" w:color="auto"/>
              <w:left w:val="single" w:sz="6" w:space="0" w:color="auto"/>
              <w:bottom w:val="single" w:sz="6" w:space="0" w:color="auto"/>
              <w:right w:val="single" w:sz="6" w:space="0" w:color="auto"/>
            </w:tcBorders>
          </w:tcPr>
          <w:p w14:paraId="2ED647BF" w14:textId="77777777" w:rsidR="00BE0AC3" w:rsidRDefault="00BE0AC3" w:rsidP="00F354AD">
            <w:pPr>
              <w:pStyle w:val="TAL"/>
              <w:rPr>
                <w:ins w:id="38" w:author="Ericsson_Maria Liang" w:date="2025-09-08T15:46:00Z"/>
                <w:lang w:eastAsia="zh-CN"/>
              </w:rPr>
            </w:pPr>
            <w:proofErr w:type="spellStart"/>
            <w:ins w:id="39" w:author="Ericsson_Maria Liang" w:date="2025-09-08T15:46:00Z">
              <w:r>
                <w:rPr>
                  <w:lang w:eastAsia="zh-CN"/>
                </w:rPr>
                <w:t>qosPara</w:t>
              </w:r>
              <w:proofErr w:type="spellEnd"/>
            </w:ins>
          </w:p>
        </w:tc>
        <w:tc>
          <w:tcPr>
            <w:tcW w:w="1876" w:type="dxa"/>
            <w:gridSpan w:val="2"/>
            <w:tcBorders>
              <w:top w:val="single" w:sz="6" w:space="0" w:color="auto"/>
              <w:left w:val="single" w:sz="6" w:space="0" w:color="auto"/>
              <w:bottom w:val="single" w:sz="6" w:space="0" w:color="auto"/>
              <w:right w:val="single" w:sz="6" w:space="0" w:color="auto"/>
            </w:tcBorders>
          </w:tcPr>
          <w:p w14:paraId="6D8B244E" w14:textId="77777777" w:rsidR="00BE0AC3" w:rsidRDefault="00BE0AC3" w:rsidP="00F354AD">
            <w:pPr>
              <w:pStyle w:val="TAL"/>
              <w:rPr>
                <w:ins w:id="40" w:author="Ericsson_Maria Liang" w:date="2025-09-08T15:46:00Z"/>
              </w:rPr>
            </w:pPr>
            <w:proofErr w:type="spellStart"/>
            <w:ins w:id="41" w:author="Ericsson_Maria Liang" w:date="2025-09-08T15:46:00Z">
              <w:r>
                <w:t>QosPara</w:t>
              </w:r>
              <w:proofErr w:type="spellEnd"/>
            </w:ins>
          </w:p>
        </w:tc>
        <w:tc>
          <w:tcPr>
            <w:tcW w:w="355" w:type="dxa"/>
            <w:tcBorders>
              <w:top w:val="single" w:sz="6" w:space="0" w:color="auto"/>
              <w:left w:val="single" w:sz="6" w:space="0" w:color="auto"/>
              <w:bottom w:val="single" w:sz="6" w:space="0" w:color="auto"/>
              <w:right w:val="single" w:sz="6" w:space="0" w:color="auto"/>
            </w:tcBorders>
          </w:tcPr>
          <w:p w14:paraId="0DFCADD7" w14:textId="05E3794B" w:rsidR="00BE0AC3" w:rsidRDefault="003357D8" w:rsidP="00F354AD">
            <w:pPr>
              <w:pStyle w:val="TAC"/>
              <w:rPr>
                <w:ins w:id="42" w:author="Ericsson_Maria Liang" w:date="2025-09-08T15:46:00Z"/>
                <w:rFonts w:cs="Arial"/>
                <w:szCs w:val="18"/>
                <w:lang w:eastAsia="zh-CN"/>
              </w:rPr>
            </w:pPr>
            <w:ins w:id="43" w:author="Ericsson_Maria Liang r1" w:date="2025-10-16T22:09:00Z">
              <w:r>
                <w:rPr>
                  <w:rFonts w:cs="Arial"/>
                  <w:szCs w:val="18"/>
                  <w:lang w:eastAsia="zh-CN"/>
                </w:rPr>
                <w:t>O</w:t>
              </w:r>
            </w:ins>
          </w:p>
        </w:tc>
        <w:tc>
          <w:tcPr>
            <w:tcW w:w="1145" w:type="dxa"/>
            <w:gridSpan w:val="3"/>
            <w:tcBorders>
              <w:top w:val="single" w:sz="6" w:space="0" w:color="auto"/>
              <w:left w:val="single" w:sz="6" w:space="0" w:color="auto"/>
              <w:bottom w:val="single" w:sz="6" w:space="0" w:color="auto"/>
              <w:right w:val="single" w:sz="6" w:space="0" w:color="auto"/>
            </w:tcBorders>
          </w:tcPr>
          <w:p w14:paraId="31A5BAFE" w14:textId="77777777" w:rsidR="00BE0AC3" w:rsidRDefault="00BE0AC3" w:rsidP="00F354AD">
            <w:pPr>
              <w:pStyle w:val="TAC"/>
              <w:rPr>
                <w:ins w:id="44" w:author="Ericsson_Maria Liang" w:date="2025-09-08T15:46:00Z"/>
                <w:rFonts w:cs="Arial"/>
                <w:szCs w:val="18"/>
                <w:lang w:eastAsia="zh-CN"/>
              </w:rPr>
            </w:pPr>
            <w:ins w:id="45" w:author="Ericsson_Maria Liang" w:date="2025-09-08T15:46:00Z">
              <w:r>
                <w:rPr>
                  <w:rFonts w:cs="Arial"/>
                  <w:szCs w:val="18"/>
                  <w:lang w:eastAsia="zh-CN"/>
                </w:rPr>
                <w:t>0..1</w:t>
              </w:r>
            </w:ins>
          </w:p>
        </w:tc>
        <w:tc>
          <w:tcPr>
            <w:tcW w:w="2982" w:type="dxa"/>
            <w:gridSpan w:val="2"/>
            <w:tcBorders>
              <w:top w:val="single" w:sz="6" w:space="0" w:color="auto"/>
              <w:left w:val="single" w:sz="6" w:space="0" w:color="auto"/>
              <w:bottom w:val="single" w:sz="6" w:space="0" w:color="auto"/>
              <w:right w:val="single" w:sz="6" w:space="0" w:color="auto"/>
            </w:tcBorders>
          </w:tcPr>
          <w:p w14:paraId="3E036A5B" w14:textId="77777777" w:rsidR="00BE0AC3" w:rsidRDefault="00BE0AC3" w:rsidP="00F354AD">
            <w:pPr>
              <w:pStyle w:val="TAL"/>
              <w:rPr>
                <w:ins w:id="46" w:author="Ericsson_Maria Liang r1" w:date="2025-10-17T16:28:00Z"/>
              </w:rPr>
            </w:pPr>
            <w:ins w:id="47" w:author="Ericsson_Maria Liang" w:date="2025-09-08T15:46:00Z">
              <w:r>
                <w:t>Contains the used QoS parameters.</w:t>
              </w:r>
            </w:ins>
          </w:p>
          <w:p w14:paraId="5BB480F2" w14:textId="77777777" w:rsidR="002904B7" w:rsidRDefault="002904B7" w:rsidP="00F354AD">
            <w:pPr>
              <w:pStyle w:val="TAL"/>
              <w:rPr>
                <w:ins w:id="48" w:author="Ericsson_Maria Liang r1" w:date="2025-10-17T16:28:00Z"/>
              </w:rPr>
            </w:pPr>
          </w:p>
          <w:p w14:paraId="7B4B665C" w14:textId="06EA5F91" w:rsidR="007C2696" w:rsidRDefault="002904B7" w:rsidP="00F354AD">
            <w:pPr>
              <w:pStyle w:val="TAL"/>
              <w:rPr>
                <w:ins w:id="49" w:author="Ericsson_Maria Liang" w:date="2025-09-08T15:46:00Z"/>
              </w:rPr>
            </w:pPr>
            <w:ins w:id="50" w:author="Ericsson_Maria Liang r1" w:date="2025-10-17T16:28:00Z">
              <w:r>
                <w:t>May be includ</w:t>
              </w:r>
            </w:ins>
            <w:ins w:id="51" w:author="Ericsson_Maria Liang r1" w:date="2025-10-17T16:36:00Z">
              <w:r>
                <w:t>ed for</w:t>
              </w:r>
            </w:ins>
            <w:ins w:id="52" w:author="Ericsson_Maria Liang" w:date="2025-09-08T15:46:00Z">
              <w:r w:rsidR="007C2696">
                <w:t xml:space="preserve"> </w:t>
              </w:r>
              <w:r w:rsidR="007C2696" w:rsidRPr="00AB6CE2">
                <w:t>event "QFI_ALLOC"</w:t>
              </w:r>
              <w:r w:rsidR="007C2696">
                <w:t xml:space="preserve">, </w:t>
              </w:r>
              <w:r w:rsidR="007C2696" w:rsidRPr="00AB6CE2">
                <w:t>"QFI_</w:t>
              </w:r>
              <w:r w:rsidR="007C2696">
                <w:t>DE</w:t>
              </w:r>
              <w:r w:rsidR="007C2696" w:rsidRPr="00AB6CE2">
                <w:t>ALLOC</w:t>
              </w:r>
              <w:r w:rsidR="007C2696">
                <w:t>ATION</w:t>
              </w:r>
              <w:r w:rsidR="007C2696" w:rsidRPr="00AB6CE2">
                <w:t>"</w:t>
              </w:r>
              <w:r w:rsidR="007C2696">
                <w:t xml:space="preserve"> or </w:t>
              </w:r>
              <w:r w:rsidR="007C2696" w:rsidRPr="00AB6CE2">
                <w:t>"Q</w:t>
              </w:r>
              <w:r w:rsidR="007C2696">
                <w:t>OS</w:t>
              </w:r>
              <w:r w:rsidR="007C2696" w:rsidRPr="00AB6CE2">
                <w:t>_</w:t>
              </w:r>
              <w:r w:rsidR="007C2696">
                <w:t>FLOW_CHANGE</w:t>
              </w:r>
              <w:r w:rsidR="007C2696" w:rsidRPr="00AB6CE2">
                <w:t>"</w:t>
              </w:r>
            </w:ins>
            <w:r w:rsidR="007C2696">
              <w:t>.</w:t>
            </w:r>
          </w:p>
          <w:p w14:paraId="2413F4DC" w14:textId="77777777" w:rsidR="00BE0AC3" w:rsidRDefault="00BE0AC3" w:rsidP="00F354AD">
            <w:pPr>
              <w:pStyle w:val="TAL"/>
              <w:rPr>
                <w:ins w:id="53" w:author="Ericsson_Maria Liang" w:date="2025-09-08T15:46:00Z"/>
              </w:rPr>
            </w:pPr>
            <w:ins w:id="54" w:author="Ericsson_Maria Liang" w:date="2025-09-08T15:46:00Z">
              <w:r w:rsidRPr="00BE0AC3">
                <w:t>(NOTE 14)</w:t>
              </w:r>
            </w:ins>
          </w:p>
        </w:tc>
        <w:tc>
          <w:tcPr>
            <w:tcW w:w="1737" w:type="dxa"/>
            <w:gridSpan w:val="2"/>
            <w:tcBorders>
              <w:top w:val="single" w:sz="6" w:space="0" w:color="auto"/>
              <w:left w:val="single" w:sz="6" w:space="0" w:color="auto"/>
              <w:bottom w:val="single" w:sz="6" w:space="0" w:color="auto"/>
              <w:right w:val="single" w:sz="6" w:space="0" w:color="auto"/>
            </w:tcBorders>
          </w:tcPr>
          <w:p w14:paraId="2CA5608F" w14:textId="77777777" w:rsidR="00BE0AC3" w:rsidRDefault="00BE0AC3" w:rsidP="00F354AD">
            <w:pPr>
              <w:pStyle w:val="TAL"/>
              <w:rPr>
                <w:ins w:id="55" w:author="Ericsson_Maria Liang" w:date="2025-09-08T15:46:00Z"/>
              </w:rPr>
            </w:pPr>
            <w:proofErr w:type="spellStart"/>
            <w:ins w:id="56" w:author="Ericsson_Maria Liang" w:date="2025-09-08T15:46:00Z">
              <w:r w:rsidRPr="006E0DB8">
                <w:t>QoSAssistance</w:t>
              </w:r>
              <w:proofErr w:type="spellEnd"/>
            </w:ins>
          </w:p>
        </w:tc>
      </w:tr>
      <w:tr w:rsidR="00B94430" w14:paraId="5170AF45" w14:textId="77777777" w:rsidTr="00F354AD">
        <w:trPr>
          <w:gridBefore w:val="1"/>
          <w:wBefore w:w="518" w:type="dxa"/>
          <w:jc w:val="center"/>
        </w:trPr>
        <w:tc>
          <w:tcPr>
            <w:tcW w:w="9668" w:type="dxa"/>
            <w:gridSpan w:val="12"/>
          </w:tcPr>
          <w:p w14:paraId="7BFEF375" w14:textId="77777777" w:rsidR="00B94430" w:rsidRDefault="00B94430" w:rsidP="00F354A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CECD9B" w14:textId="77777777" w:rsidR="00B94430" w:rsidRDefault="00B94430" w:rsidP="00F354A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EB2A81F" w14:textId="77777777" w:rsidR="00B94430" w:rsidRDefault="00B94430" w:rsidP="00F354AD">
            <w:pPr>
              <w:pStyle w:val="TAN"/>
              <w:rPr>
                <w:rFonts w:cs="Arial"/>
                <w:noProof/>
                <w:szCs w:val="18"/>
              </w:rPr>
            </w:pPr>
            <w:r>
              <w:t>NOTE 3:</w:t>
            </w:r>
            <w:r>
              <w:tab/>
              <w:t>If provided, either ipv6Prefixes or ipv6Addrs shall be present.</w:t>
            </w:r>
            <w:r>
              <w:rPr>
                <w:rFonts w:cs="Arial"/>
                <w:szCs w:val="18"/>
              </w:rPr>
              <w:t xml:space="preserve"> </w:t>
            </w:r>
          </w:p>
          <w:p w14:paraId="06E88DFF" w14:textId="77777777" w:rsidR="00B94430" w:rsidRDefault="00B94430" w:rsidP="00F354A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29C3639" w14:textId="77777777" w:rsidR="00B94430" w:rsidRDefault="00B94430" w:rsidP="00F354AD">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DD8E03A" w14:textId="77777777" w:rsidR="00B94430" w:rsidRDefault="00B94430" w:rsidP="00F354A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41F01C3" w14:textId="77777777" w:rsidR="00B94430" w:rsidRDefault="00B94430" w:rsidP="00F354A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49376E0" w14:textId="77777777" w:rsidR="00B94430" w:rsidRDefault="00B94430" w:rsidP="00F354A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442B77" w14:textId="77777777" w:rsidR="00B94430" w:rsidRDefault="00B94430" w:rsidP="00F354A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A4467FE" w14:textId="77777777" w:rsidR="00B94430" w:rsidRDefault="00B94430" w:rsidP="00F354A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D566D8A" w14:textId="77777777" w:rsidR="00B94430" w:rsidRDefault="00B94430" w:rsidP="00F354AD">
            <w:pPr>
              <w:pStyle w:val="TAN"/>
              <w:ind w:left="400" w:hanging="400"/>
            </w:pPr>
            <w:r>
              <w:t>NOTE </w:t>
            </w:r>
            <w:r w:rsidRPr="00DD3E46">
              <w:rPr>
                <w:rFonts w:hint="eastAsia"/>
              </w:rPr>
              <w:t>1</w:t>
            </w:r>
            <w:r>
              <w:t>1:</w:t>
            </w:r>
            <w:r w:rsidRPr="00F547BC">
              <w:tab/>
            </w:r>
            <w:r>
              <w:t>Void.</w:t>
            </w:r>
          </w:p>
          <w:p w14:paraId="57B5210C" w14:textId="77777777" w:rsidR="00B94430" w:rsidRDefault="00B94430" w:rsidP="00F354A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F938DE8" w14:textId="77777777" w:rsidR="00BE0AC3" w:rsidRDefault="00B94430" w:rsidP="00BE0AC3">
            <w:pPr>
              <w:pStyle w:val="TAN"/>
              <w:rPr>
                <w:ins w:id="57" w:author="Ericsson_Maria Liang" w:date="2025-09-08T15:46: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AC1A200" w14:textId="4F524507" w:rsidR="00F81E8E" w:rsidRPr="004F387C" w:rsidRDefault="00BE0AC3" w:rsidP="00F354AD">
            <w:pPr>
              <w:pStyle w:val="TAN"/>
            </w:pPr>
            <w:ins w:id="58" w:author="Ericsson_Maria Liang" w:date="2025-09-08T15:46:00Z">
              <w:r>
                <w:t>NOTE </w:t>
              </w:r>
            </w:ins>
            <w:ins w:id="59" w:author="Ericsson_Maria Liang" w:date="2025-09-08T23:36:00Z">
              <w:r w:rsidR="0064411D">
                <w:t>14</w:t>
              </w:r>
            </w:ins>
            <w:ins w:id="60" w:author="Ericsson_Maria Liang" w:date="2025-09-08T15:46:00Z">
              <w:r>
                <w:t>:</w:t>
              </w:r>
              <w:r>
                <w:tab/>
              </w:r>
            </w:ins>
            <w:ins w:id="61" w:author="Nokia" w:date="2025-09-26T15:31:00Z">
              <w:r w:rsidR="00CF6F29">
                <w:t>The att</w:t>
              </w:r>
            </w:ins>
            <w:ins w:id="62" w:author="Nokia" w:date="2025-09-26T15:32:00Z">
              <w:r w:rsidR="00CF6F29">
                <w:t xml:space="preserve">ributes "5qi" and " </w:t>
              </w:r>
              <w:proofErr w:type="spellStart"/>
              <w:r w:rsidR="00CF6F29" w:rsidRPr="003A4E36">
                <w:t>qosParamSetId</w:t>
              </w:r>
              <w:proofErr w:type="spellEnd"/>
              <w:r w:rsidR="00CF6F29">
                <w:t>" within the "</w:t>
              </w:r>
              <w:proofErr w:type="spellStart"/>
              <w:r w:rsidR="00CF6F29">
                <w:t>qosPara</w:t>
              </w:r>
              <w:proofErr w:type="spellEnd"/>
              <w:r w:rsidR="00CF6F29">
                <w:t>" attribute are not applicable.</w:t>
              </w:r>
            </w:ins>
          </w:p>
        </w:tc>
      </w:tr>
    </w:tbl>
    <w:p w14:paraId="0548A399" w14:textId="77777777" w:rsidR="00B52A9F" w:rsidRDefault="00B52A9F" w:rsidP="00B94430"/>
    <w:p w14:paraId="15B9405B" w14:textId="6997044C" w:rsidR="00B94430" w:rsidRDefault="00B94430" w:rsidP="00B94430">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ins w:id="63" w:author="Ericsson_Maria Liang r1" w:date="2025-10-17T20:23:00Z">
        <w:r w:rsidR="00CF6F29">
          <w:rPr>
            <w:rStyle w:val="EditorsNoteCharChar"/>
          </w:rPr>
          <w:t xml:space="preserve">The content of </w:t>
        </w:r>
      </w:ins>
      <w:ins w:id="64" w:author="Ericsson_Maria Liang r1" w:date="2025-10-17T20:24:00Z">
        <w:r w:rsidR="002B6A10">
          <w:rPr>
            <w:rStyle w:val="EditorsNoteCharChar"/>
          </w:rPr>
          <w:t xml:space="preserve">the </w:t>
        </w:r>
      </w:ins>
      <w:ins w:id="65" w:author="Ericsson_Maria Liang r1" w:date="2025-10-17T20:23:00Z">
        <w:r w:rsidR="00CF6F29">
          <w:rPr>
            <w:rStyle w:val="EditorsNoteCharChar"/>
          </w:rPr>
          <w:t>table NOTE</w:t>
        </w:r>
      </w:ins>
      <w:ins w:id="66" w:author="Ericsson_Maria Liang r1" w:date="2025-10-17T20:24:00Z">
        <w:r w:rsidR="002B6A10">
          <w:t> </w:t>
        </w:r>
      </w:ins>
      <w:ins w:id="67" w:author="Ericsson_Maria Liang r1" w:date="2025-10-17T20:23:00Z">
        <w:r w:rsidR="00CF6F29">
          <w:rPr>
            <w:rStyle w:val="EditorsNoteCharChar"/>
          </w:rPr>
          <w:t>14</w:t>
        </w:r>
      </w:ins>
      <w:del w:id="68" w:author="Ericsson_Maria Liang r1" w:date="2025-10-17T20:23:00Z">
        <w:r w:rsidDel="00CF6F29">
          <w:rPr>
            <w:rStyle w:val="EditorsNoteCharChar"/>
            <w:rFonts w:hint="eastAsia"/>
            <w:lang w:eastAsia="zh-CN"/>
          </w:rPr>
          <w:delText>Whether</w:delText>
        </w:r>
        <w:r w:rsidDel="00CF6F29">
          <w:rPr>
            <w:rStyle w:val="EditorsNoteCharChar"/>
          </w:rPr>
          <w:delText xml:space="preserve"> the used QoS profile needs to be provided</w:delText>
        </w:r>
      </w:del>
      <w:r>
        <w:rPr>
          <w:rStyle w:val="EditorsNoteCharChar"/>
        </w:rPr>
        <w:t xml:space="preserve"> </w:t>
      </w:r>
      <w:r>
        <w:t>is FFS</w:t>
      </w:r>
      <w:r>
        <w:rPr>
          <w:rStyle w:val="EditorsNoteCharChar"/>
        </w:rPr>
        <w:t>.</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B6904" w14:textId="77777777" w:rsidR="00DE36E2" w:rsidRDefault="00DE36E2">
      <w:pPr>
        <w:spacing w:after="0"/>
      </w:pPr>
      <w:r>
        <w:separator/>
      </w:r>
    </w:p>
  </w:endnote>
  <w:endnote w:type="continuationSeparator" w:id="0">
    <w:p w14:paraId="406B575C" w14:textId="77777777" w:rsidR="00DE36E2" w:rsidRDefault="00DE3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55B5" w14:textId="77777777" w:rsidR="00DE36E2" w:rsidRDefault="00DE36E2">
      <w:pPr>
        <w:spacing w:after="0"/>
      </w:pPr>
      <w:r>
        <w:separator/>
      </w:r>
    </w:p>
  </w:footnote>
  <w:footnote w:type="continuationSeparator" w:id="0">
    <w:p w14:paraId="37CC2E54" w14:textId="77777777" w:rsidR="00DE36E2" w:rsidRDefault="00DE3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0B2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5D3"/>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B7B1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04B7"/>
    <w:rsid w:val="0029233B"/>
    <w:rsid w:val="00296CC0"/>
    <w:rsid w:val="002972EE"/>
    <w:rsid w:val="002A2032"/>
    <w:rsid w:val="002A361C"/>
    <w:rsid w:val="002A45D8"/>
    <w:rsid w:val="002A71FE"/>
    <w:rsid w:val="002A7A95"/>
    <w:rsid w:val="002B14A0"/>
    <w:rsid w:val="002B22BD"/>
    <w:rsid w:val="002B58B5"/>
    <w:rsid w:val="002B6A10"/>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57D8"/>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4E85"/>
    <w:rsid w:val="003B663A"/>
    <w:rsid w:val="003C0853"/>
    <w:rsid w:val="003C60BB"/>
    <w:rsid w:val="003D389C"/>
    <w:rsid w:val="003E1F9F"/>
    <w:rsid w:val="003E2119"/>
    <w:rsid w:val="003E399A"/>
    <w:rsid w:val="003E5283"/>
    <w:rsid w:val="003E70B9"/>
    <w:rsid w:val="003E7DAD"/>
    <w:rsid w:val="003F0F1A"/>
    <w:rsid w:val="003F193E"/>
    <w:rsid w:val="003F6181"/>
    <w:rsid w:val="004009C7"/>
    <w:rsid w:val="00400A10"/>
    <w:rsid w:val="00400D7E"/>
    <w:rsid w:val="00400FF5"/>
    <w:rsid w:val="0040330F"/>
    <w:rsid w:val="004040E4"/>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D7B74"/>
    <w:rsid w:val="004E01A3"/>
    <w:rsid w:val="004E4DD0"/>
    <w:rsid w:val="004E5B08"/>
    <w:rsid w:val="004E6D9F"/>
    <w:rsid w:val="004F2D30"/>
    <w:rsid w:val="004F43A1"/>
    <w:rsid w:val="004F4664"/>
    <w:rsid w:val="004F4C8A"/>
    <w:rsid w:val="004F6444"/>
    <w:rsid w:val="005056AC"/>
    <w:rsid w:val="005058F5"/>
    <w:rsid w:val="0050729F"/>
    <w:rsid w:val="00513591"/>
    <w:rsid w:val="00520594"/>
    <w:rsid w:val="00522811"/>
    <w:rsid w:val="00531837"/>
    <w:rsid w:val="00531D1A"/>
    <w:rsid w:val="00532D03"/>
    <w:rsid w:val="00533811"/>
    <w:rsid w:val="0053712E"/>
    <w:rsid w:val="00542C04"/>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3E46"/>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4C9C"/>
    <w:rsid w:val="00666E74"/>
    <w:rsid w:val="00671251"/>
    <w:rsid w:val="00672832"/>
    <w:rsid w:val="00672D1B"/>
    <w:rsid w:val="00676EAB"/>
    <w:rsid w:val="00680A1F"/>
    <w:rsid w:val="00682B6C"/>
    <w:rsid w:val="00682E7A"/>
    <w:rsid w:val="00683A35"/>
    <w:rsid w:val="00684214"/>
    <w:rsid w:val="00685766"/>
    <w:rsid w:val="00686EC8"/>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2696"/>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B675A"/>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16FF"/>
    <w:rsid w:val="00B514E6"/>
    <w:rsid w:val="00B52A9F"/>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0AC3"/>
    <w:rsid w:val="00BE43C6"/>
    <w:rsid w:val="00BE470A"/>
    <w:rsid w:val="00BE534B"/>
    <w:rsid w:val="00BF1A16"/>
    <w:rsid w:val="00BF7B37"/>
    <w:rsid w:val="00C02050"/>
    <w:rsid w:val="00C044D8"/>
    <w:rsid w:val="00C05CB0"/>
    <w:rsid w:val="00C11404"/>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6F29"/>
    <w:rsid w:val="00CF704F"/>
    <w:rsid w:val="00D02AC3"/>
    <w:rsid w:val="00D02CB8"/>
    <w:rsid w:val="00D056BB"/>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36E2"/>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768B1"/>
    <w:rsid w:val="00F8085C"/>
    <w:rsid w:val="00F81E8E"/>
    <w:rsid w:val="00F83B64"/>
    <w:rsid w:val="00F83E46"/>
    <w:rsid w:val="00F8651B"/>
    <w:rsid w:val="00F93BEB"/>
    <w:rsid w:val="00F94152"/>
    <w:rsid w:val="00F97A51"/>
    <w:rsid w:val="00FA1097"/>
    <w:rsid w:val="00FA38EC"/>
    <w:rsid w:val="00FB10F2"/>
    <w:rsid w:val="00FB20B5"/>
    <w:rsid w:val="00FB4E38"/>
    <w:rsid w:val="00FC20A0"/>
    <w:rsid w:val="00FC57C4"/>
    <w:rsid w:val="00FD584C"/>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5</TotalTime>
  <Pages>9</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19976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5</cp:revision>
  <cp:lastPrinted>2017-09-22T06:17:00Z</cp:lastPrinted>
  <dcterms:created xsi:type="dcterms:W3CDTF">2025-10-17T12:20:00Z</dcterms:created>
  <dcterms:modified xsi:type="dcterms:W3CDTF">2025-10-17T12:24:00Z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